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CAC47" w14:textId="45F82837" w:rsidR="00261BD5" w:rsidRPr="00E25013" w:rsidRDefault="00261BD5" w:rsidP="00B479CF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E25013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 xml:space="preserve">El Picante </w:t>
      </w:r>
      <w:r w:rsidR="007C7BA6" w:rsidRPr="00E25013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 xml:space="preserve">Salsa </w:t>
      </w:r>
      <w:r w:rsidRPr="00E25013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Website</w:t>
      </w:r>
    </w:p>
    <w:p w14:paraId="7E27B59F" w14:textId="37D5CD0F" w:rsidR="00E24EA5" w:rsidRDefault="00CA7009" w:rsidP="00CA7009">
      <w:r>
        <w:t>Summit Food Company is a startup consumer packaged goods (CPG) brand launching its flagship product line — El Picante Salsa. We’re seeking a talented web designer to create a bold, professional, mobile-optimized website using WordPress with a WP Maps store locator to help customers find local retailers.</w:t>
      </w:r>
    </w:p>
    <w:p w14:paraId="7B9DA1BD" w14:textId="77777777" w:rsidR="00E24EA5" w:rsidRDefault="00E24EA5" w:rsidP="00CA7009"/>
    <w:p w14:paraId="39139A01" w14:textId="2028846E" w:rsidR="00CA7009" w:rsidRDefault="00CA7009" w:rsidP="00CA7009">
      <w:r>
        <w:t>Our goal is to build a strong online presence that supports both retail growth and direct-to-consumer sales.</w:t>
      </w:r>
    </w:p>
    <w:p w14:paraId="28A6E6EA" w14:textId="77777777" w:rsidR="00E24EA5" w:rsidRDefault="00E24EA5" w:rsidP="00CA7009"/>
    <w:p w14:paraId="232A3D0C" w14:textId="2674B2F4" w:rsidR="00426754" w:rsidRDefault="006728DD" w:rsidP="00CA7009">
      <w:r>
        <w:rPr>
          <w:noProof/>
        </w:rPr>
        <w:pict w14:anchorId="6601F9F4">
          <v:rect id="_x0000_i1034" alt="" style="width:227.45pt;height:.05pt;mso-width-percent:0;mso-height-percent:0;mso-width-percent:0;mso-height-percent:0" o:hrpct="486" o:hralign="center" o:hrstd="t" o:hr="t" fillcolor="#a0a0a0" stroked="f"/>
        </w:pict>
      </w:r>
    </w:p>
    <w:p w14:paraId="7DEEE726" w14:textId="2ECFD519" w:rsidR="002558BA" w:rsidRDefault="00000000">
      <w:pPr>
        <w:pStyle w:val="Heading1"/>
      </w:pPr>
      <w:r>
        <w:t xml:space="preserve">Website Design Brief: </w:t>
      </w:r>
      <w:r w:rsidR="00D649D7">
        <w:t>www.elpicantesalsa</w:t>
      </w:r>
      <w:r>
        <w:t>.com</w:t>
      </w:r>
    </w:p>
    <w:p w14:paraId="51268840" w14:textId="77777777" w:rsidR="002558BA" w:rsidRDefault="00000000">
      <w:pPr>
        <w:pStyle w:val="Heading2"/>
      </w:pPr>
      <w:r>
        <w:t>Overview:</w:t>
      </w:r>
    </w:p>
    <w:p w14:paraId="6B5DB9BA" w14:textId="77777777" w:rsidR="002558BA" w:rsidRDefault="00000000">
      <w:pPr>
        <w:pStyle w:val="Heading2"/>
      </w:pPr>
      <w:r>
        <w:t>Project Goals:</w:t>
      </w:r>
    </w:p>
    <w:p w14:paraId="05AB147A" w14:textId="3CD80E19" w:rsidR="002558BA" w:rsidRDefault="00000000" w:rsidP="008C0170">
      <w:r>
        <w:t>- Establish a bold, professional online presence that reflects the quality of our small-batch salsa</w:t>
      </w:r>
      <w:r>
        <w:br/>
        <w:t>- Make it easy for customers to find nearby retail locations using WP Maps</w:t>
      </w:r>
      <w:r w:rsidR="008C0170">
        <w:br/>
        <w:t xml:space="preserve">- </w:t>
      </w:r>
      <w:r w:rsidR="00377C89">
        <w:t>I</w:t>
      </w:r>
      <w:r w:rsidR="008C0170">
        <w:t>ntroduce new customers to the brand</w:t>
      </w:r>
    </w:p>
    <w:p w14:paraId="0CF415E9" w14:textId="0AF95441" w:rsidR="00426754" w:rsidRDefault="006728DD" w:rsidP="008C0170">
      <w:r>
        <w:rPr>
          <w:noProof/>
        </w:rPr>
        <w:pict w14:anchorId="1A21F577">
          <v:rect id="_x0000_i1033" alt="" style="width:227.45pt;height:.05pt;mso-width-percent:0;mso-height-percent:0;mso-width-percent:0;mso-height-percent:0" o:hrpct="486" o:hralign="center" o:hrstd="t" o:hr="t" fillcolor="#a0a0a0" stroked="f"/>
        </w:pict>
      </w:r>
    </w:p>
    <w:p w14:paraId="0F3D4232" w14:textId="77777777" w:rsidR="002558BA" w:rsidRDefault="00000000">
      <w:pPr>
        <w:pStyle w:val="Heading2"/>
      </w:pPr>
      <w:r>
        <w:t>Platform Requirements:</w:t>
      </w:r>
    </w:p>
    <w:p w14:paraId="3C2142A5" w14:textId="29EF2EA6" w:rsidR="002558BA" w:rsidRDefault="00000000" w:rsidP="000D1EBB">
      <w:r>
        <w:t>- CMS: WordPress</w:t>
      </w:r>
      <w:r w:rsidR="000D1EBB" w:rsidRPr="000D1EBB">
        <w:t xml:space="preserve"> </w:t>
      </w:r>
      <w:r w:rsidR="000D1EBB">
        <w:br/>
        <w:t>- Store Locator: WP Maps plugin (or equivalent with store search + geolocation)</w:t>
      </w:r>
      <w:r w:rsidR="000D1EBB">
        <w:br/>
        <w:t>- Hosting-ready, responsive design</w:t>
      </w:r>
      <w:r w:rsidR="000D1EBB" w:rsidRPr="000D1EBB">
        <w:t xml:space="preserve"> with secure checkout capabilities (SSL)</w:t>
      </w:r>
    </w:p>
    <w:p w14:paraId="5100C009" w14:textId="77777777" w:rsidR="00EE30D5" w:rsidRDefault="00EE30D5" w:rsidP="000D1EBB"/>
    <w:p w14:paraId="6A4D3A8F" w14:textId="2FCC6507" w:rsidR="00426754" w:rsidRDefault="006728DD" w:rsidP="000D1EBB">
      <w:r>
        <w:rPr>
          <w:noProof/>
        </w:rPr>
        <w:pict w14:anchorId="4F4C98A8">
          <v:rect id="_x0000_i1032" alt="" style="width:227.45pt;height:.05pt;mso-width-percent:0;mso-height-percent:0;mso-width-percent:0;mso-height-percent:0" o:hrpct="486" o:hralign="center" o:hrstd="t" o:hr="t" fillcolor="#a0a0a0" stroked="f"/>
        </w:pict>
      </w:r>
    </w:p>
    <w:p w14:paraId="00642256" w14:textId="77777777" w:rsidR="00DB65BA" w:rsidRDefault="00DB65BA" w:rsidP="00DB65BA">
      <w:pPr>
        <w:pStyle w:val="Heading2"/>
      </w:pPr>
      <w:r>
        <w:t>Design Style:</w:t>
      </w:r>
    </w:p>
    <w:p w14:paraId="1C85F7EA" w14:textId="77777777" w:rsidR="00DB65BA" w:rsidRDefault="00DB65BA" w:rsidP="00DB65BA">
      <w:pPr>
        <w:pStyle w:val="ListBullet"/>
      </w:pPr>
      <w:r>
        <w:t xml:space="preserve">Reference Site: </w:t>
      </w:r>
      <w:hyperlink r:id="rId6" w:history="1">
        <w:r w:rsidRPr="003E26E7">
          <w:rPr>
            <w:rStyle w:val="Hyperlink"/>
          </w:rPr>
          <w:t>www.mateos.com</w:t>
        </w:r>
      </w:hyperlink>
    </w:p>
    <w:p w14:paraId="6C472505" w14:textId="02F71E28" w:rsidR="00DB65BA" w:rsidRDefault="00DB65BA" w:rsidP="00DB65BA">
      <w:pPr>
        <w:pStyle w:val="ListBullet"/>
      </w:pPr>
      <w:r>
        <w:t>The design of the El Picante Salsa website shall emulate the clean, polished aesthetic of Mateos.com.</w:t>
      </w:r>
    </w:p>
    <w:p w14:paraId="05F67585" w14:textId="26224748" w:rsidR="00EE30D5" w:rsidRDefault="006728DD" w:rsidP="00EE30D5">
      <w:pPr>
        <w:pStyle w:val="ListBullet"/>
        <w:numPr>
          <w:ilvl w:val="0"/>
          <w:numId w:val="0"/>
        </w:numPr>
        <w:ind w:left="360" w:hanging="360"/>
      </w:pPr>
      <w:r>
        <w:rPr>
          <w:noProof/>
        </w:rPr>
        <w:pict w14:anchorId="0C154C15">
          <v:rect id="_x0000_i1031" alt="" style="width:209.25pt;height:.05pt;mso-width-percent:0;mso-height-percent:0;mso-width-percent:0;mso-height-percent:0" o:hrpct="465" o:hralign="center" o:hrstd="t" o:hr="t" fillcolor="#a0a0a0" stroked="f"/>
        </w:pict>
      </w:r>
    </w:p>
    <w:p w14:paraId="63067C8C" w14:textId="6DBFA5C3" w:rsidR="002558BA" w:rsidRDefault="00000000">
      <w:pPr>
        <w:pStyle w:val="Heading2"/>
      </w:pPr>
      <w:r>
        <w:t>Required Pages &amp; Features:</w:t>
      </w:r>
    </w:p>
    <w:p w14:paraId="0AE4E114" w14:textId="1DA43DBC" w:rsidR="002558BA" w:rsidRDefault="00000000">
      <w:pPr>
        <w:pStyle w:val="Heading3"/>
      </w:pPr>
      <w:r>
        <w:t>Homepage</w:t>
      </w:r>
    </w:p>
    <w:p w14:paraId="099B640E" w14:textId="77777777" w:rsidR="002558BA" w:rsidRDefault="00000000">
      <w:pPr>
        <w:pStyle w:val="ListBullet"/>
      </w:pPr>
      <w:r>
        <w:t>Eye-catching hero image or banner</w:t>
      </w:r>
    </w:p>
    <w:p w14:paraId="295A31DF" w14:textId="7582A00E" w:rsidR="002558BA" w:rsidRDefault="00000000">
      <w:pPr>
        <w:pStyle w:val="ListBullet"/>
      </w:pPr>
      <w:r>
        <w:t>Featured product section</w:t>
      </w:r>
      <w:r w:rsidR="00F54044">
        <w:t xml:space="preserve"> (All Natural Salsa)</w:t>
      </w:r>
    </w:p>
    <w:p w14:paraId="749BFAAD" w14:textId="36404921" w:rsidR="002558BA" w:rsidRDefault="0066562E">
      <w:pPr>
        <w:pStyle w:val="ListBullet"/>
      </w:pPr>
      <w:r>
        <w:t>Reviews</w:t>
      </w:r>
    </w:p>
    <w:p w14:paraId="1788C4B2" w14:textId="7BC288DB" w:rsidR="0066562E" w:rsidRDefault="0066562E">
      <w:pPr>
        <w:pStyle w:val="ListBullet"/>
      </w:pPr>
      <w:r>
        <w:t>Recipes</w:t>
      </w:r>
    </w:p>
    <w:p w14:paraId="094D475A" w14:textId="2CB405D9" w:rsidR="0066562E" w:rsidRDefault="0066562E">
      <w:pPr>
        <w:pStyle w:val="ListBullet"/>
      </w:pPr>
      <w:r>
        <w:t>Instagram link</w:t>
      </w:r>
    </w:p>
    <w:p w14:paraId="60D77C17" w14:textId="130D2D9E" w:rsidR="006705CE" w:rsidRDefault="006705CE">
      <w:pPr>
        <w:pStyle w:val="ListBullet"/>
      </w:pPr>
      <w:r>
        <w:t>Privacy policy</w:t>
      </w:r>
    </w:p>
    <w:p w14:paraId="20DA70AD" w14:textId="18D32822" w:rsidR="006705CE" w:rsidRDefault="006705CE">
      <w:pPr>
        <w:pStyle w:val="ListBullet"/>
      </w:pPr>
      <w:r>
        <w:lastRenderedPageBreak/>
        <w:t>Copywrite</w:t>
      </w:r>
    </w:p>
    <w:p w14:paraId="1EECBD41" w14:textId="54CB395C" w:rsidR="002558BA" w:rsidRDefault="00000000">
      <w:pPr>
        <w:pStyle w:val="Heading3"/>
      </w:pPr>
      <w:r>
        <w:t>Product Page</w:t>
      </w:r>
    </w:p>
    <w:p w14:paraId="7C098975" w14:textId="06D74C24" w:rsidR="0066562E" w:rsidRDefault="0066562E">
      <w:pPr>
        <w:pStyle w:val="ListBullet"/>
      </w:pPr>
      <w:r>
        <w:t>3 Products</w:t>
      </w:r>
      <w:r w:rsidR="006705CE">
        <w:t xml:space="preserve">: </w:t>
      </w:r>
      <w:r>
        <w:t>All Natural, Habanero, Verde</w:t>
      </w:r>
    </w:p>
    <w:p w14:paraId="5BDF1993" w14:textId="33D51C08" w:rsidR="002558BA" w:rsidRDefault="006705CE">
      <w:pPr>
        <w:pStyle w:val="ListBullet"/>
      </w:pPr>
      <w:r>
        <w:t>Each p</w:t>
      </w:r>
      <w:r w:rsidR="00B479CF">
        <w:t>roduct should include:</w:t>
      </w:r>
    </w:p>
    <w:p w14:paraId="6EDA4246" w14:textId="0F0B2FEE" w:rsidR="006705CE" w:rsidRDefault="006705CE">
      <w:pPr>
        <w:pStyle w:val="ListBullet"/>
      </w:pPr>
      <w:r>
        <w:t>Description</w:t>
      </w:r>
    </w:p>
    <w:p w14:paraId="18E503E2" w14:textId="4CDA6F8C" w:rsidR="002558BA" w:rsidRDefault="00000000">
      <w:pPr>
        <w:pStyle w:val="ListBullet"/>
      </w:pPr>
      <w:r>
        <w:t>High-quality image</w:t>
      </w:r>
    </w:p>
    <w:p w14:paraId="24D2A2A9" w14:textId="69D37EE2" w:rsidR="002558BA" w:rsidRDefault="00000000">
      <w:pPr>
        <w:pStyle w:val="ListBullet"/>
      </w:pPr>
      <w:r>
        <w:t>Ingredient list</w:t>
      </w:r>
    </w:p>
    <w:p w14:paraId="3FB6F1A8" w14:textId="2D499475" w:rsidR="002558BA" w:rsidRDefault="00000000">
      <w:pPr>
        <w:pStyle w:val="ListBullet"/>
      </w:pPr>
      <w:r>
        <w:t>Size/volume info</w:t>
      </w:r>
    </w:p>
    <w:p w14:paraId="68617FB6" w14:textId="42FE238F" w:rsidR="002558BA" w:rsidRDefault="00000000">
      <w:pPr>
        <w:pStyle w:val="ListBullet"/>
      </w:pPr>
      <w:r>
        <w:t>Nutrition facts panel</w:t>
      </w:r>
    </w:p>
    <w:p w14:paraId="5A171EE5" w14:textId="77777777" w:rsidR="003F0746" w:rsidRDefault="003F0746" w:rsidP="003F0746">
      <w:pPr>
        <w:pStyle w:val="ListBullet"/>
        <w:numPr>
          <w:ilvl w:val="0"/>
          <w:numId w:val="0"/>
        </w:numPr>
        <w:ind w:left="360" w:hanging="360"/>
      </w:pPr>
    </w:p>
    <w:p w14:paraId="4D2801D8" w14:textId="77777777" w:rsidR="003F0746" w:rsidRDefault="003F0746" w:rsidP="003F0746">
      <w:pPr>
        <w:pStyle w:val="Heading3"/>
      </w:pPr>
      <w:r>
        <w:t>High Quality Images</w:t>
      </w:r>
    </w:p>
    <w:p w14:paraId="406336FE" w14:textId="77777777" w:rsidR="003F0746" w:rsidRDefault="003F0746" w:rsidP="003F0746">
      <w:pPr>
        <w:pStyle w:val="Heading3"/>
      </w:pPr>
      <w:r>
        <w:rPr>
          <w:noProof/>
        </w:rPr>
        <w:drawing>
          <wp:inline distT="0" distB="0" distL="0" distR="0" wp14:anchorId="45AE97B0" wp14:editId="11858152">
            <wp:extent cx="2266545" cy="2266545"/>
            <wp:effectExtent l="0" t="0" r="0" b="0"/>
            <wp:docPr id="1115023547" name="Picture 1" descr="A group of jars of sals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023547" name="Picture 1" descr="A group of jars of salsa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7612" cy="235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B10A9" w14:textId="39417708" w:rsidR="003F0746" w:rsidRDefault="003F0746" w:rsidP="003F0746">
      <w:pPr>
        <w:pStyle w:val="Heading3"/>
      </w:pPr>
      <w:r>
        <w:rPr>
          <w:noProof/>
        </w:rPr>
        <w:drawing>
          <wp:inline distT="0" distB="0" distL="0" distR="0" wp14:anchorId="5D644F1B" wp14:editId="4F356985">
            <wp:extent cx="1741252" cy="1741252"/>
            <wp:effectExtent l="0" t="0" r="0" b="0"/>
            <wp:docPr id="753832773" name="Picture 3" descr="A jar of salsa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832773" name="Picture 3" descr="A jar of salsa on a white background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6050" cy="180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58C287" wp14:editId="2563BE95">
            <wp:extent cx="1741251" cy="1741251"/>
            <wp:effectExtent l="0" t="0" r="0" b="0"/>
            <wp:docPr id="1770381264" name="Picture 4" descr="A jar of salsa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381264" name="Picture 4" descr="A jar of salsa on a white background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6431" cy="1806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132BFFB5" wp14:editId="06EAB978">
            <wp:extent cx="1789889" cy="1789889"/>
            <wp:effectExtent l="0" t="0" r="1270" b="1270"/>
            <wp:docPr id="1211077942" name="Picture 5" descr="A jar of salsa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077942" name="Picture 5" descr="A jar of salsa on a white background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30036" cy="1830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F4D38" w14:textId="77777777" w:rsidR="003F0746" w:rsidRDefault="003F0746" w:rsidP="003F0746"/>
    <w:p w14:paraId="5620EB59" w14:textId="77777777" w:rsidR="003F0746" w:rsidRDefault="003F0746" w:rsidP="003F0746"/>
    <w:p w14:paraId="23010561" w14:textId="182DABE4" w:rsidR="002558BA" w:rsidRDefault="00276472">
      <w:pPr>
        <w:pStyle w:val="Heading3"/>
      </w:pPr>
      <w:r>
        <w:t>Where to Buy Page</w:t>
      </w:r>
    </w:p>
    <w:p w14:paraId="578CBF8C" w14:textId="430574F4" w:rsidR="002558BA" w:rsidRDefault="00000000" w:rsidP="00276472">
      <w:pPr>
        <w:pStyle w:val="ListBullet"/>
      </w:pPr>
      <w:r>
        <w:t>Store Locator (</w:t>
      </w:r>
      <w:r w:rsidR="00276472">
        <w:t>WP Maps plug in</w:t>
      </w:r>
      <w:r>
        <w:t>)</w:t>
      </w:r>
    </w:p>
    <w:p w14:paraId="265CDDF2" w14:textId="77777777" w:rsidR="002558BA" w:rsidRDefault="00000000">
      <w:pPr>
        <w:pStyle w:val="ListBullet"/>
      </w:pPr>
      <w:r>
        <w:t>Store search by zip code or location</w:t>
      </w:r>
    </w:p>
    <w:p w14:paraId="53BB64E1" w14:textId="77777777" w:rsidR="002558BA" w:rsidRDefault="00000000">
      <w:pPr>
        <w:pStyle w:val="ListBullet"/>
      </w:pPr>
      <w:r>
        <w:t>Interactive map with store pins and product availability</w:t>
      </w:r>
    </w:p>
    <w:p w14:paraId="664AE994" w14:textId="136A96A3" w:rsidR="000D1EBB" w:rsidRDefault="00787945" w:rsidP="000D1EBB">
      <w:pPr>
        <w:pStyle w:val="Heading3"/>
      </w:pPr>
      <w:r>
        <w:lastRenderedPageBreak/>
        <w:t>Recipe</w:t>
      </w:r>
      <w:r w:rsidR="000D1EBB">
        <w:t xml:space="preserve"> Page</w:t>
      </w:r>
    </w:p>
    <w:p w14:paraId="39926887" w14:textId="6AA68766" w:rsidR="000D1EBB" w:rsidRDefault="00787945" w:rsidP="000D1EBB">
      <w:pPr>
        <w:pStyle w:val="ListBullet"/>
      </w:pPr>
      <w:r>
        <w:t>Featured recipes</w:t>
      </w:r>
      <w:r w:rsidR="000D7C90">
        <w:t xml:space="preserve"> – see attached 10 recipes</w:t>
      </w:r>
    </w:p>
    <w:p w14:paraId="4D8D9E73" w14:textId="77777777" w:rsidR="00AF5C7F" w:rsidRDefault="00AF5C7F" w:rsidP="00AF5C7F">
      <w:pPr>
        <w:pStyle w:val="ListBullet"/>
        <w:numPr>
          <w:ilvl w:val="0"/>
          <w:numId w:val="0"/>
        </w:numPr>
        <w:ind w:left="360" w:hanging="360"/>
      </w:pPr>
    </w:p>
    <w:p w14:paraId="1BF156E6" w14:textId="0B280864" w:rsidR="00AF5C7F" w:rsidRDefault="00AF5C7F" w:rsidP="00AF5C7F">
      <w:pPr>
        <w:pStyle w:val="Heading3"/>
      </w:pPr>
      <w:r>
        <w:t>About Page</w:t>
      </w:r>
    </w:p>
    <w:p w14:paraId="67ECFFF3" w14:textId="3023841A" w:rsidR="00AF5C7F" w:rsidRDefault="00AF5C7F" w:rsidP="00AF5C7F">
      <w:pPr>
        <w:pStyle w:val="ListBullet"/>
      </w:pPr>
      <w:r>
        <w:t>Include this writeup:</w:t>
      </w:r>
    </w:p>
    <w:p w14:paraId="72C8A14C" w14:textId="53CBA283" w:rsidR="00AF5C7F" w:rsidRPr="00AF5C7F" w:rsidRDefault="00AF5C7F" w:rsidP="00AF5C7F">
      <w:pPr>
        <w:pStyle w:val="ListBullet"/>
        <w:numPr>
          <w:ilvl w:val="0"/>
          <w:numId w:val="0"/>
        </w:numPr>
        <w:ind w:left="720"/>
        <w:rPr>
          <w:b/>
          <w:bCs/>
          <w:sz w:val="28"/>
          <w:szCs w:val="28"/>
        </w:rPr>
      </w:pPr>
      <w:r w:rsidRPr="00AF5C7F">
        <w:rPr>
          <w:b/>
          <w:bCs/>
          <w:sz w:val="28"/>
          <w:szCs w:val="28"/>
        </w:rPr>
        <w:t>About El Picante</w:t>
      </w:r>
    </w:p>
    <w:p w14:paraId="44616F1D" w14:textId="34760124" w:rsidR="00520D75" w:rsidRPr="00520D75" w:rsidRDefault="00520D75" w:rsidP="003517EA">
      <w:pPr>
        <w:pStyle w:val="Heading3"/>
        <w:ind w:left="720"/>
        <w:rPr>
          <w:rFonts w:asciiTheme="minorHAnsi" w:eastAsiaTheme="minorEastAsia" w:hAnsiTheme="minorHAnsi" w:cstheme="minorBidi"/>
          <w:b w:val="0"/>
          <w:bCs w:val="0"/>
          <w:color w:val="auto"/>
        </w:rPr>
      </w:pPr>
      <w:r w:rsidRPr="00520D75">
        <w:rPr>
          <w:rFonts w:asciiTheme="minorHAnsi" w:eastAsiaTheme="minorEastAsia" w:hAnsiTheme="minorHAnsi" w:cstheme="minorBidi"/>
          <w:b w:val="0"/>
          <w:bCs w:val="0"/>
          <w:color w:val="auto"/>
        </w:rPr>
        <w:t xml:space="preserve">El Picante was founded </w:t>
      </w:r>
      <w:r w:rsidR="00642D07">
        <w:rPr>
          <w:rFonts w:asciiTheme="minorHAnsi" w:eastAsiaTheme="minorEastAsia" w:hAnsiTheme="minorHAnsi" w:cstheme="minorBidi"/>
          <w:b w:val="0"/>
          <w:bCs w:val="0"/>
          <w:color w:val="auto"/>
        </w:rPr>
        <w:t xml:space="preserve">in 2025 </w:t>
      </w:r>
      <w:r w:rsidRPr="00520D75">
        <w:rPr>
          <w:rFonts w:asciiTheme="minorHAnsi" w:eastAsiaTheme="minorEastAsia" w:hAnsiTheme="minorHAnsi" w:cstheme="minorBidi"/>
          <w:b w:val="0"/>
          <w:bCs w:val="0"/>
          <w:color w:val="auto"/>
        </w:rPr>
        <w:t>with a simple vision: to create bold, premium salsas that deliver authentic flavor using real, honest ingredients. What began as a homegrown recipe has grown into a professionally scaled brand, built for regional retail distribution and future expansion.</w:t>
      </w:r>
    </w:p>
    <w:p w14:paraId="6D22B217" w14:textId="3AB07024" w:rsidR="00520D75" w:rsidRPr="00520D75" w:rsidRDefault="00F5286F" w:rsidP="003517EA">
      <w:pPr>
        <w:pStyle w:val="Heading3"/>
        <w:ind w:left="720"/>
        <w:rPr>
          <w:rFonts w:asciiTheme="minorHAnsi" w:eastAsiaTheme="minorEastAsia" w:hAnsiTheme="minorHAnsi" w:cstheme="minorBidi"/>
          <w:b w:val="0"/>
          <w:bCs w:val="0"/>
          <w:color w:val="auto"/>
        </w:rPr>
      </w:pPr>
      <w:r w:rsidRPr="00F5286F">
        <w:rPr>
          <w:rFonts w:asciiTheme="minorHAnsi" w:eastAsiaTheme="minorEastAsia" w:hAnsiTheme="minorHAnsi" w:cstheme="minorBidi"/>
          <w:b w:val="0"/>
          <w:bCs w:val="0"/>
          <w:color w:val="auto"/>
        </w:rPr>
        <w:t>Crafted in small batches using vine-ripened crushed tomatoes, real chili pepper purees, and carefully balanced natural spices</w:t>
      </w:r>
      <w:r w:rsidR="00520D75" w:rsidRPr="00520D75">
        <w:rPr>
          <w:rFonts w:asciiTheme="minorHAnsi" w:eastAsiaTheme="minorEastAsia" w:hAnsiTheme="minorHAnsi" w:cstheme="minorBidi"/>
          <w:b w:val="0"/>
          <w:bCs w:val="0"/>
          <w:color w:val="auto"/>
        </w:rPr>
        <w:t xml:space="preserve">, each El Picante variety offers rich texture and depth—without fillers, preservatives, or shortcuts. From the classic </w:t>
      </w:r>
      <w:r>
        <w:rPr>
          <w:rFonts w:asciiTheme="minorHAnsi" w:eastAsiaTheme="minorEastAsia" w:hAnsiTheme="minorHAnsi" w:cstheme="minorBidi"/>
          <w:b w:val="0"/>
          <w:bCs w:val="0"/>
          <w:color w:val="auto"/>
        </w:rPr>
        <w:t>All Natural to the Habanero</w:t>
      </w:r>
      <w:r w:rsidR="00520D75" w:rsidRPr="00520D75">
        <w:rPr>
          <w:rFonts w:asciiTheme="minorHAnsi" w:eastAsiaTheme="minorEastAsia" w:hAnsiTheme="minorHAnsi" w:cstheme="minorBidi"/>
          <w:b w:val="0"/>
          <w:bCs w:val="0"/>
          <w:color w:val="auto"/>
        </w:rPr>
        <w:t>, every jar reflects a commitment to quality and flavor integrity.</w:t>
      </w:r>
    </w:p>
    <w:p w14:paraId="466E4745" w14:textId="77777777" w:rsidR="003517EA" w:rsidRDefault="00520D75" w:rsidP="003517EA">
      <w:pPr>
        <w:pStyle w:val="Heading3"/>
        <w:ind w:left="720"/>
        <w:rPr>
          <w:rFonts w:asciiTheme="minorHAnsi" w:eastAsiaTheme="minorEastAsia" w:hAnsiTheme="minorHAnsi" w:cstheme="minorBidi"/>
          <w:b w:val="0"/>
          <w:bCs w:val="0"/>
          <w:color w:val="auto"/>
        </w:rPr>
      </w:pPr>
      <w:r w:rsidRPr="00520D75">
        <w:rPr>
          <w:rFonts w:asciiTheme="minorHAnsi" w:eastAsiaTheme="minorEastAsia" w:hAnsiTheme="minorHAnsi" w:cstheme="minorBidi"/>
          <w:b w:val="0"/>
          <w:bCs w:val="0"/>
          <w:color w:val="auto"/>
        </w:rPr>
        <w:t>With production based in Texas, El Picante partners with local suppliers, regional co-packers, and independent retailers to ensure consistency, freshness, and operational scalability. The company is driven by a belief that great food is rooted in simplicity, and that authenticity always earns shelf space.</w:t>
      </w:r>
    </w:p>
    <w:p w14:paraId="37A3A6C0" w14:textId="77777777" w:rsidR="00BF1AC4" w:rsidRDefault="00BF1AC4" w:rsidP="00BF1AC4">
      <w:pPr>
        <w:pStyle w:val="Heading3"/>
      </w:pPr>
      <w:r>
        <w:t>Review Page</w:t>
      </w:r>
    </w:p>
    <w:p w14:paraId="1C40EC65" w14:textId="77777777" w:rsidR="00BF1AC4" w:rsidRDefault="00BF1AC4" w:rsidP="00BF1AC4">
      <w:pPr>
        <w:pStyle w:val="ListBullet"/>
      </w:pPr>
      <w:r>
        <w:t>Add a Blind Taste Test results description as follows:</w:t>
      </w:r>
    </w:p>
    <w:p w14:paraId="01B98D9A" w14:textId="77777777" w:rsidR="00BF1AC4" w:rsidRPr="00F16D0D" w:rsidRDefault="00BF1AC4" w:rsidP="005024F9">
      <w:pPr>
        <w:pStyle w:val="Heading3"/>
        <w:rPr>
          <w:rFonts w:asciiTheme="minorHAnsi" w:eastAsiaTheme="minorEastAsia" w:hAnsiTheme="minorHAnsi" w:cstheme="minorBidi"/>
          <w:color w:val="auto"/>
        </w:rPr>
      </w:pPr>
      <w:r w:rsidRPr="00F16D0D">
        <w:rPr>
          <w:rFonts w:asciiTheme="minorHAnsi" w:eastAsiaTheme="minorEastAsia" w:hAnsiTheme="minorHAnsi" w:cstheme="minorBidi"/>
          <w:color w:val="auto"/>
        </w:rPr>
        <w:t>Blind Taste Test Results – June 2025</w:t>
      </w:r>
    </w:p>
    <w:p w14:paraId="4679F52F" w14:textId="4E202328" w:rsidR="00BF1AC4" w:rsidRPr="00F16D0D" w:rsidRDefault="00BF1AC4" w:rsidP="005024F9">
      <w:pPr>
        <w:pStyle w:val="NormalWeb"/>
        <w:rPr>
          <w:rFonts w:asciiTheme="minorHAnsi" w:eastAsiaTheme="minorEastAsia" w:hAnsiTheme="minorHAnsi" w:cstheme="minorBidi"/>
          <w:sz w:val="22"/>
          <w:szCs w:val="22"/>
        </w:rPr>
      </w:pP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In June 2025, El Picante Salsa was put to the test in a </w:t>
      </w:r>
      <w:r w:rsidRPr="001752F1">
        <w:rPr>
          <w:rFonts w:asciiTheme="minorHAnsi" w:eastAsiaTheme="minorEastAsia" w:hAnsiTheme="minorHAnsi" w:cstheme="minorBidi"/>
          <w:sz w:val="22"/>
          <w:szCs w:val="22"/>
        </w:rPr>
        <w:t>blind taste challenge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 conducted by a third party with </w:t>
      </w:r>
      <w:r w:rsidR="00F5286F">
        <w:rPr>
          <w:rFonts w:asciiTheme="minorHAnsi" w:eastAsiaTheme="minorEastAsia" w:hAnsiTheme="minorHAnsi" w:cstheme="minorBidi"/>
          <w:sz w:val="22"/>
          <w:szCs w:val="22"/>
        </w:rPr>
        <w:t>38</w:t>
      </w:r>
      <w:r w:rsidRPr="001752F1">
        <w:rPr>
          <w:rFonts w:asciiTheme="minorHAnsi" w:eastAsiaTheme="minorEastAsia" w:hAnsiTheme="minorHAnsi" w:cstheme="minorBidi"/>
          <w:sz w:val="22"/>
          <w:szCs w:val="22"/>
        </w:rPr>
        <w:t xml:space="preserve"> participants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. Without knowing the brand, tasters judged flavor, </w:t>
      </w:r>
      <w:r>
        <w:rPr>
          <w:rFonts w:asciiTheme="minorHAnsi" w:eastAsiaTheme="minorEastAsia" w:hAnsiTheme="minorHAnsi" w:cstheme="minorBidi"/>
          <w:sz w:val="22"/>
          <w:szCs w:val="22"/>
        </w:rPr>
        <w:t>heat level balance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, </w:t>
      </w:r>
      <w:r>
        <w:rPr>
          <w:rFonts w:asciiTheme="minorHAnsi" w:eastAsiaTheme="minorEastAsia" w:hAnsiTheme="minorHAnsi" w:cstheme="minorBidi"/>
          <w:sz w:val="22"/>
          <w:szCs w:val="22"/>
        </w:rPr>
        <w:t>aroma, appearance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, and overall </w:t>
      </w:r>
      <w:r>
        <w:rPr>
          <w:rFonts w:asciiTheme="minorHAnsi" w:eastAsiaTheme="minorEastAsia" w:hAnsiTheme="minorHAnsi" w:cstheme="minorBidi"/>
          <w:sz w:val="22"/>
          <w:szCs w:val="22"/>
        </w:rPr>
        <w:t>satisfaction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>.</w:t>
      </w:r>
    </w:p>
    <w:p w14:paraId="4FBFD44F" w14:textId="77777777" w:rsidR="00BF1AC4" w:rsidRPr="00F16D0D" w:rsidRDefault="00BF1AC4" w:rsidP="005024F9">
      <w:pPr>
        <w:pStyle w:val="NormalWeb"/>
        <w:rPr>
          <w:rFonts w:asciiTheme="minorHAnsi" w:eastAsiaTheme="minorEastAsia" w:hAnsiTheme="minorHAnsi" w:cstheme="minorBidi"/>
          <w:sz w:val="22"/>
          <w:szCs w:val="22"/>
        </w:rPr>
      </w:pPr>
      <w:r w:rsidRPr="00F16D0D">
        <w:rPr>
          <w:rFonts w:asciiTheme="minorHAnsi" w:eastAsiaTheme="minorEastAsia" w:hAnsiTheme="minorHAnsi" w:cstheme="minorBidi"/>
          <w:sz w:val="22"/>
          <w:szCs w:val="22"/>
        </w:rPr>
        <w:t>The result?</w:t>
      </w:r>
      <w:r>
        <w:br/>
      </w:r>
      <w:r>
        <w:br/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 xml:space="preserve">An impressive </w:t>
      </w:r>
      <w:r w:rsidRPr="005024F9">
        <w:rPr>
          <w:rFonts w:asciiTheme="minorHAnsi" w:eastAsiaTheme="minorEastAsia" w:hAnsiTheme="minorHAnsi" w:cstheme="minorBidi"/>
          <w:sz w:val="22"/>
          <w:szCs w:val="22"/>
        </w:rPr>
        <w:t>4.67 out of 5 stars</w:t>
      </w:r>
      <w:r w:rsidRPr="00F16D0D">
        <w:rPr>
          <w:rFonts w:asciiTheme="minorHAnsi" w:eastAsiaTheme="minorEastAsia" w:hAnsiTheme="minorHAnsi" w:cstheme="minorBidi"/>
          <w:sz w:val="22"/>
          <w:szCs w:val="22"/>
        </w:rPr>
        <w:t>, with 89% of participants rating it 5 stars.</w:t>
      </w:r>
    </w:p>
    <w:p w14:paraId="04A31798" w14:textId="7EA95622" w:rsidR="00BF1AC4" w:rsidRDefault="00BF1AC4" w:rsidP="005024F9">
      <w:pPr>
        <w:pStyle w:val="NormalWeb"/>
      </w:pPr>
      <w:r w:rsidRPr="00F16D0D">
        <w:rPr>
          <w:rFonts w:asciiTheme="minorHAnsi" w:eastAsiaTheme="minorEastAsia" w:hAnsiTheme="minorHAnsi" w:cstheme="minorBidi"/>
          <w:sz w:val="22"/>
          <w:szCs w:val="22"/>
        </w:rPr>
        <w:t>These reviews reflect the authentic flavor and bold character that make El Picante stand out in a crowded salsa market. Taste-tested, crowd-approved.</w:t>
      </w:r>
    </w:p>
    <w:p w14:paraId="7FCCE5F3" w14:textId="77777777" w:rsidR="00BF1AC4" w:rsidRDefault="00BF1AC4" w:rsidP="00BF1AC4">
      <w:pPr>
        <w:pStyle w:val="NormalWeb"/>
        <w:jc w:val="center"/>
      </w:pPr>
      <w:r>
        <w:t>Flavor</w:t>
      </w:r>
    </w:p>
    <w:p w14:paraId="1727A5CB" w14:textId="7A74C302" w:rsidR="00F5286F" w:rsidRDefault="00F5286F" w:rsidP="00F5286F">
      <w:pPr>
        <w:pStyle w:val="NormalWeb"/>
        <w:jc w:val="center"/>
      </w:pPr>
      <w:r>
        <w:t xml:space="preserve">Actual results: </w:t>
      </w:r>
      <w:r>
        <w:t>17 5-star ,12 4-star, 4 3-star, 1 2-star, 0 1-star</w:t>
      </w:r>
    </w:p>
    <w:p w14:paraId="4AEA81FB" w14:textId="3DDF26C1" w:rsidR="00BF1AC4" w:rsidRDefault="00BF1AC4" w:rsidP="005024F9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65368C5D" wp14:editId="78B3BD26">
            <wp:extent cx="2433711" cy="919402"/>
            <wp:effectExtent l="0" t="0" r="5080" b="0"/>
            <wp:docPr id="2143693785" name="Picture 2" descr="A group of star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93785" name="Picture 2" descr="A group of stars on a white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241" cy="100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5406" w14:textId="77777777" w:rsidR="00BF1AC4" w:rsidRDefault="00BF1AC4" w:rsidP="00BF1AC4">
      <w:pPr>
        <w:pStyle w:val="NormalWeb"/>
        <w:jc w:val="center"/>
      </w:pPr>
      <w:r>
        <w:t>Heat Level Balance</w:t>
      </w:r>
    </w:p>
    <w:p w14:paraId="374B599F" w14:textId="7E07F00D" w:rsidR="00F5286F" w:rsidRDefault="00F5286F" w:rsidP="00F5286F">
      <w:pPr>
        <w:pStyle w:val="NormalWeb"/>
        <w:jc w:val="center"/>
      </w:pPr>
      <w:r>
        <w:t xml:space="preserve">Actual results: </w:t>
      </w:r>
      <w:r>
        <w:t>13 5-star, 21 4-star, 4 3-star,0 2-star, 0 1-star</w:t>
      </w:r>
    </w:p>
    <w:p w14:paraId="5C29F395" w14:textId="6F738EB1" w:rsidR="00BF1AC4" w:rsidRDefault="00BF1AC4" w:rsidP="005024F9">
      <w:pPr>
        <w:pStyle w:val="NormalWeb"/>
        <w:jc w:val="center"/>
      </w:pPr>
      <w:r>
        <w:rPr>
          <w:noProof/>
        </w:rPr>
        <w:drawing>
          <wp:inline distT="0" distB="0" distL="0" distR="0" wp14:anchorId="226C5431" wp14:editId="30E6992B">
            <wp:extent cx="2433711" cy="919402"/>
            <wp:effectExtent l="0" t="0" r="5080" b="0"/>
            <wp:docPr id="1967897731" name="Picture 2" descr="A group of star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93785" name="Picture 2" descr="A group of stars on a white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241" cy="100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28FB7" w14:textId="77777777" w:rsidR="00BF1AC4" w:rsidRDefault="00BF1AC4" w:rsidP="00BF1AC4">
      <w:pPr>
        <w:pStyle w:val="NormalWeb"/>
        <w:jc w:val="center"/>
      </w:pPr>
      <w:r>
        <w:t>Aroma</w:t>
      </w:r>
    </w:p>
    <w:p w14:paraId="3DF5113A" w14:textId="368CC235" w:rsidR="00F5286F" w:rsidRDefault="00F5286F" w:rsidP="00F5286F">
      <w:pPr>
        <w:pStyle w:val="NormalWeb"/>
        <w:jc w:val="center"/>
      </w:pPr>
      <w:r>
        <w:t xml:space="preserve">Actual results: </w:t>
      </w:r>
      <w:r w:rsidR="00FC5988">
        <w:t xml:space="preserve"> 20 5-star, 13 4-star, 5 3-star, 0 2-star, 0 1-star</w:t>
      </w:r>
    </w:p>
    <w:p w14:paraId="6547268F" w14:textId="7475491E" w:rsidR="00BF1AC4" w:rsidRDefault="00BF1AC4" w:rsidP="005024F9">
      <w:pPr>
        <w:pStyle w:val="NormalWeb"/>
        <w:jc w:val="center"/>
      </w:pPr>
      <w:r>
        <w:rPr>
          <w:noProof/>
        </w:rPr>
        <w:drawing>
          <wp:inline distT="0" distB="0" distL="0" distR="0" wp14:anchorId="198ED765" wp14:editId="17EA1031">
            <wp:extent cx="2433711" cy="919402"/>
            <wp:effectExtent l="0" t="0" r="5080" b="0"/>
            <wp:docPr id="1054318704" name="Picture 2" descr="A group of star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93785" name="Picture 2" descr="A group of stars on a white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241" cy="100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F1CD4" w14:textId="77777777" w:rsidR="00BF1AC4" w:rsidRDefault="00BF1AC4" w:rsidP="00BF1AC4">
      <w:pPr>
        <w:pStyle w:val="NormalWeb"/>
        <w:jc w:val="center"/>
      </w:pPr>
      <w:r>
        <w:t>Appearance</w:t>
      </w:r>
    </w:p>
    <w:p w14:paraId="03CB87ED" w14:textId="573305CA" w:rsidR="00F5286F" w:rsidRDefault="00F5286F" w:rsidP="00BF1AC4">
      <w:pPr>
        <w:pStyle w:val="NormalWeb"/>
        <w:jc w:val="center"/>
      </w:pPr>
      <w:r>
        <w:t xml:space="preserve">Actual results: </w:t>
      </w:r>
      <w:r w:rsidR="00FC5988">
        <w:t xml:space="preserve">20-5-star, </w:t>
      </w:r>
    </w:p>
    <w:p w14:paraId="5463AC32" w14:textId="6E16850E" w:rsidR="00BF1AC4" w:rsidRDefault="00BF1AC4" w:rsidP="005024F9">
      <w:pPr>
        <w:pStyle w:val="NormalWeb"/>
        <w:jc w:val="center"/>
      </w:pPr>
      <w:r>
        <w:rPr>
          <w:noProof/>
        </w:rPr>
        <w:drawing>
          <wp:inline distT="0" distB="0" distL="0" distR="0" wp14:anchorId="097BDAC1" wp14:editId="6F83E55E">
            <wp:extent cx="2433711" cy="919402"/>
            <wp:effectExtent l="0" t="0" r="5080" b="0"/>
            <wp:docPr id="1285068181" name="Picture 2" descr="A group of star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93785" name="Picture 2" descr="A group of stars on a white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241" cy="100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1EBAF" w14:textId="77777777" w:rsidR="00BF1AC4" w:rsidRDefault="00BF1AC4" w:rsidP="00BF1AC4">
      <w:pPr>
        <w:pStyle w:val="NormalWeb"/>
        <w:jc w:val="center"/>
      </w:pPr>
      <w:r>
        <w:t>Overall Satisfaction</w:t>
      </w:r>
    </w:p>
    <w:p w14:paraId="2940747A" w14:textId="17F0B12E" w:rsidR="00FC5988" w:rsidRDefault="004C2EFF" w:rsidP="00FC5988">
      <w:pPr>
        <w:pStyle w:val="NormalWeb"/>
        <w:jc w:val="center"/>
      </w:pPr>
      <w:r>
        <w:t>(</w:t>
      </w:r>
      <w:r w:rsidR="00FC5988">
        <w:t xml:space="preserve">Actual results:  </w:t>
      </w:r>
      <w:r w:rsidR="00FC5988">
        <w:t>11</w:t>
      </w:r>
      <w:r w:rsidR="00FC5988">
        <w:t xml:space="preserve"> 5-star, </w:t>
      </w:r>
      <w:r w:rsidR="00FC5988">
        <w:t>24</w:t>
      </w:r>
      <w:r w:rsidR="00FC5988">
        <w:t xml:space="preserve"> 4-star, </w:t>
      </w:r>
      <w:r w:rsidR="00FC5988">
        <w:t>3</w:t>
      </w:r>
      <w:r w:rsidR="00FC5988">
        <w:t xml:space="preserve"> 3-star, </w:t>
      </w:r>
      <w:r w:rsidR="00FC5988">
        <w:t>1</w:t>
      </w:r>
      <w:r w:rsidR="00FC5988">
        <w:t xml:space="preserve"> 2-star, 0 1-star</w:t>
      </w:r>
      <w:r>
        <w:t>)</w:t>
      </w:r>
    </w:p>
    <w:p w14:paraId="32C2741C" w14:textId="70FB663E" w:rsidR="00BF1AC4" w:rsidRDefault="00BF1AC4" w:rsidP="005024F9">
      <w:pPr>
        <w:pStyle w:val="NormalWeb"/>
        <w:jc w:val="center"/>
      </w:pPr>
      <w:r>
        <w:rPr>
          <w:noProof/>
        </w:rPr>
        <w:drawing>
          <wp:inline distT="0" distB="0" distL="0" distR="0" wp14:anchorId="32033D63" wp14:editId="4156CA91">
            <wp:extent cx="2433711" cy="919402"/>
            <wp:effectExtent l="0" t="0" r="5080" b="0"/>
            <wp:docPr id="375130763" name="Picture 2" descr="A group of star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93785" name="Picture 2" descr="A group of stars on a white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8241" cy="1004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CC6CD" w14:textId="631DB81A" w:rsidR="00BF1AC4" w:rsidRDefault="00BF1AC4" w:rsidP="00520D75">
      <w:pPr>
        <w:pStyle w:val="NormalWeb"/>
        <w:numPr>
          <w:ilvl w:val="0"/>
          <w:numId w:val="12"/>
        </w:numPr>
      </w:pPr>
      <w:r>
        <w:lastRenderedPageBreak/>
        <w:t xml:space="preserve">Include </w:t>
      </w:r>
      <w:r w:rsidR="00FC5988">
        <w:t>the following quotes</w:t>
      </w:r>
      <w:r>
        <w:t xml:space="preserve"> from participants</w:t>
      </w:r>
      <w:r w:rsidR="00FC5988">
        <w:t>:</w:t>
      </w:r>
    </w:p>
    <w:p w14:paraId="76A6A493" w14:textId="72048187" w:rsidR="00FC5988" w:rsidRDefault="00FC5988" w:rsidP="00FC5988">
      <w:pPr>
        <w:pStyle w:val="NormalWeb"/>
      </w:pPr>
      <w:r>
        <w:t>“Very good, and I’m a salsa snob!”</w:t>
      </w:r>
    </w:p>
    <w:p w14:paraId="7C2F8996" w14:textId="3AAF3AEF" w:rsidR="00FC5988" w:rsidRDefault="00FC5988" w:rsidP="00FC5988">
      <w:pPr>
        <w:pStyle w:val="NormalWeb"/>
      </w:pPr>
      <w:r>
        <w:t>“Awesome taste, fresh.”</w:t>
      </w:r>
    </w:p>
    <w:p w14:paraId="36356661" w14:textId="77777777" w:rsidR="00FC5988" w:rsidRDefault="00FC5988" w:rsidP="00FC5988">
      <w:pPr>
        <w:pStyle w:val="NormalWeb"/>
      </w:pPr>
      <w:r>
        <w:t>“Really good flavor.”</w:t>
      </w:r>
    </w:p>
    <w:p w14:paraId="3FB677B6" w14:textId="561B61A0" w:rsidR="00FC5988" w:rsidRDefault="00FC5988" w:rsidP="00FC5988">
      <w:pPr>
        <w:pStyle w:val="NormalWeb"/>
      </w:pPr>
      <w:r>
        <w:t>“Very nice overall. I cook a lot so I often make my own, but this is great!”</w:t>
      </w:r>
    </w:p>
    <w:p w14:paraId="12B5E5BA" w14:textId="20AA6F03" w:rsidR="00FC5988" w:rsidRDefault="00FC5988" w:rsidP="00FC5988">
      <w:pPr>
        <w:pStyle w:val="NormalWeb"/>
      </w:pPr>
      <w:r>
        <w:t>“At $4.79 that is a great value.”</w:t>
      </w:r>
    </w:p>
    <w:p w14:paraId="0D95D10B" w14:textId="258B8A13" w:rsidR="002558BA" w:rsidRDefault="00000000" w:rsidP="00520D75">
      <w:pPr>
        <w:pStyle w:val="Heading3"/>
      </w:pPr>
      <w:r>
        <w:t>Contact Page</w:t>
      </w:r>
    </w:p>
    <w:p w14:paraId="47814905" w14:textId="77777777" w:rsidR="002558BA" w:rsidRDefault="00000000">
      <w:pPr>
        <w:pStyle w:val="ListBullet"/>
      </w:pPr>
      <w:r>
        <w:t>Simple contact form</w:t>
      </w:r>
    </w:p>
    <w:p w14:paraId="45DB1D3B" w14:textId="720ABF3F" w:rsidR="002558BA" w:rsidRDefault="00000000">
      <w:pPr>
        <w:pStyle w:val="ListBullet"/>
      </w:pPr>
      <w:r>
        <w:t>Email address</w:t>
      </w:r>
      <w:r w:rsidR="00642D07">
        <w:t xml:space="preserve"> ( </w:t>
      </w:r>
      <w:hyperlink r:id="rId12" w:history="1">
        <w:r w:rsidR="00F16D0D" w:rsidRPr="003E26E7">
          <w:rPr>
            <w:rStyle w:val="Hyperlink"/>
          </w:rPr>
          <w:t>support@elpicantesalsa.com</w:t>
        </w:r>
      </w:hyperlink>
      <w:r w:rsidR="00F16D0D">
        <w:t>)</w:t>
      </w:r>
    </w:p>
    <w:p w14:paraId="3918C544" w14:textId="77777777" w:rsidR="0035266D" w:rsidRDefault="0035266D" w:rsidP="0035266D">
      <w:pPr>
        <w:pStyle w:val="ListBullet"/>
        <w:numPr>
          <w:ilvl w:val="0"/>
          <w:numId w:val="0"/>
        </w:numPr>
        <w:ind w:left="360" w:hanging="360"/>
      </w:pPr>
    </w:p>
    <w:p w14:paraId="7F0C9D79" w14:textId="03D2CFCD" w:rsidR="0035266D" w:rsidRDefault="0035266D" w:rsidP="0035266D">
      <w:pPr>
        <w:pStyle w:val="Heading3"/>
      </w:pPr>
      <w:r>
        <w:t>Privacy Policy</w:t>
      </w:r>
    </w:p>
    <w:p w14:paraId="22023341" w14:textId="228500F2" w:rsidR="0035266D" w:rsidRDefault="0035266D" w:rsidP="0035266D">
      <w:pPr>
        <w:pStyle w:val="ListBullet"/>
      </w:pPr>
      <w:r>
        <w:t>Link to privacy policy which reads as follows:</w:t>
      </w:r>
    </w:p>
    <w:p w14:paraId="1057D6D3" w14:textId="77777777" w:rsidR="0035266D" w:rsidRDefault="0035266D" w:rsidP="0035266D">
      <w:pPr>
        <w:pStyle w:val="ListBullet"/>
        <w:numPr>
          <w:ilvl w:val="0"/>
          <w:numId w:val="0"/>
        </w:numPr>
        <w:ind w:left="360" w:hanging="360"/>
      </w:pPr>
    </w:p>
    <w:p w14:paraId="05401B32" w14:textId="0E4AAD3A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 xml:space="preserve">Effective Date: </w:t>
      </w:r>
      <w:r w:rsidRPr="00891943">
        <w:rPr>
          <w:rFonts w:asciiTheme="minorHAnsi" w:eastAsiaTheme="minorEastAsia" w:hAnsiTheme="minorHAnsi" w:cstheme="minorBidi"/>
          <w:sz w:val="22"/>
          <w:szCs w:val="22"/>
        </w:rPr>
        <w:t>June 2025</w:t>
      </w:r>
    </w:p>
    <w:p w14:paraId="075FF69A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 xml:space="preserve">At El Picante Salsa, we respect your privacy and are committed to transparency about how we collect and use data on our website, </w:t>
      </w:r>
      <w:hyperlink r:id="rId13" w:tgtFrame="_new" w:history="1">
        <w:r w:rsidRPr="00096E4E">
          <w:rPr>
            <w:rFonts w:asciiTheme="minorHAnsi" w:eastAsiaTheme="minorEastAsia" w:hAnsiTheme="minorHAnsi" w:cstheme="minorBidi"/>
            <w:sz w:val="22"/>
            <w:szCs w:val="22"/>
          </w:rPr>
          <w:t>www.elpicantesalsa.com</w:t>
        </w:r>
      </w:hyperlink>
      <w:r w:rsidRPr="00096E4E">
        <w:rPr>
          <w:rFonts w:asciiTheme="minorHAnsi" w:eastAsiaTheme="minorEastAsia" w:hAnsiTheme="minorHAnsi" w:cstheme="minorBidi"/>
          <w:sz w:val="22"/>
          <w:szCs w:val="22"/>
        </w:rPr>
        <w:t>.</w:t>
      </w:r>
    </w:p>
    <w:p w14:paraId="07843695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1. Information We Collect</w:t>
      </w:r>
    </w:p>
    <w:p w14:paraId="762EB44A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do not collect any personal information such as names, emails, or payment details.</w:t>
      </w:r>
      <w:r w:rsidRPr="00096E4E">
        <w:rPr>
          <w:rFonts w:asciiTheme="minorHAnsi" w:eastAsiaTheme="minorEastAsia" w:hAnsiTheme="minorHAnsi" w:cstheme="minorBidi"/>
          <w:sz w:val="22"/>
          <w:szCs w:val="22"/>
        </w:rPr>
        <w:br/>
        <w:t>The only data we collect is through cookies, which track general website usage.</w:t>
      </w:r>
    </w:p>
    <w:p w14:paraId="78C763A1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2. How We Collect Data</w:t>
      </w:r>
    </w:p>
    <w:p w14:paraId="14461525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use cookies to collect anonymous usage data when you visit our site. This data may include:</w:t>
      </w:r>
    </w:p>
    <w:p w14:paraId="5FA5F771" w14:textId="77777777" w:rsidR="00096E4E" w:rsidRPr="00096E4E" w:rsidRDefault="00096E4E" w:rsidP="00096E4E">
      <w:pPr>
        <w:numPr>
          <w:ilvl w:val="0"/>
          <w:numId w:val="13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Browser type</w:t>
      </w:r>
    </w:p>
    <w:p w14:paraId="7D12A36E" w14:textId="77777777" w:rsidR="00096E4E" w:rsidRPr="00096E4E" w:rsidRDefault="00096E4E" w:rsidP="00096E4E">
      <w:pPr>
        <w:numPr>
          <w:ilvl w:val="0"/>
          <w:numId w:val="13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Device type</w:t>
      </w:r>
    </w:p>
    <w:p w14:paraId="4F14BD0E" w14:textId="77777777" w:rsidR="00096E4E" w:rsidRPr="00096E4E" w:rsidRDefault="00096E4E" w:rsidP="00096E4E">
      <w:pPr>
        <w:numPr>
          <w:ilvl w:val="0"/>
          <w:numId w:val="13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Pages visited</w:t>
      </w:r>
    </w:p>
    <w:p w14:paraId="69A592EE" w14:textId="77777777" w:rsidR="00096E4E" w:rsidRPr="00096E4E" w:rsidRDefault="00096E4E" w:rsidP="00096E4E">
      <w:pPr>
        <w:numPr>
          <w:ilvl w:val="0"/>
          <w:numId w:val="13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Time spent on the site</w:t>
      </w:r>
    </w:p>
    <w:p w14:paraId="1002B44B" w14:textId="77777777" w:rsidR="00096E4E" w:rsidRPr="00096E4E" w:rsidRDefault="00096E4E" w:rsidP="00096E4E">
      <w:pPr>
        <w:numPr>
          <w:ilvl w:val="0"/>
          <w:numId w:val="13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Referral sources</w:t>
      </w:r>
    </w:p>
    <w:p w14:paraId="52CB5013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This data is collected via tools like Google Analytics.</w:t>
      </w:r>
    </w:p>
    <w:p w14:paraId="5CCBD6E5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3. How We Use Your Information</w:t>
      </w:r>
    </w:p>
    <w:p w14:paraId="130001E9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use this anonymous usage data strictly to:</w:t>
      </w:r>
    </w:p>
    <w:p w14:paraId="0255FEA5" w14:textId="77777777" w:rsidR="00096E4E" w:rsidRPr="00096E4E" w:rsidRDefault="00096E4E" w:rsidP="00096E4E">
      <w:pPr>
        <w:numPr>
          <w:ilvl w:val="0"/>
          <w:numId w:val="14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lastRenderedPageBreak/>
        <w:t>Improve our website’s performance</w:t>
      </w:r>
    </w:p>
    <w:p w14:paraId="3816BFDB" w14:textId="77777777" w:rsidR="00096E4E" w:rsidRPr="00096E4E" w:rsidRDefault="00096E4E" w:rsidP="00096E4E">
      <w:pPr>
        <w:numPr>
          <w:ilvl w:val="0"/>
          <w:numId w:val="14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Understand how users interact with our content</w:t>
      </w:r>
    </w:p>
    <w:p w14:paraId="5BCB0C13" w14:textId="77777777" w:rsidR="00096E4E" w:rsidRPr="00096E4E" w:rsidRDefault="00096E4E" w:rsidP="00096E4E">
      <w:pPr>
        <w:numPr>
          <w:ilvl w:val="0"/>
          <w:numId w:val="14"/>
        </w:num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Enhance the overall user experience</w:t>
      </w:r>
    </w:p>
    <w:p w14:paraId="179B2BBE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do not sell, share, or disclose this data to any third parties.</w:t>
      </w:r>
    </w:p>
    <w:p w14:paraId="36E9CEA6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4. Cookies and Tracking</w:t>
      </w:r>
    </w:p>
    <w:p w14:paraId="42A979BE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use cookies to better understand visitor behavior. You can disable cookies through your browser settings if you prefer not to be tracked.</w:t>
      </w:r>
    </w:p>
    <w:p w14:paraId="7AB033C7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5. Your Rights</w:t>
      </w:r>
    </w:p>
    <w:p w14:paraId="54BF5D9E" w14:textId="3788670B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While we do not collect personally identifiable information, you may contact us at any time to inquire about or request the removal of usage data associated with your visit: [</w:t>
      </w:r>
      <w:r w:rsidR="000C3972" w:rsidRPr="00891943">
        <w:rPr>
          <w:rFonts w:asciiTheme="minorHAnsi" w:eastAsiaTheme="minorEastAsia" w:hAnsiTheme="minorHAnsi" w:cstheme="minorBidi"/>
          <w:sz w:val="22"/>
          <w:szCs w:val="22"/>
        </w:rPr>
        <w:t>support</w:t>
      </w:r>
      <w:r w:rsidRPr="00096E4E">
        <w:rPr>
          <w:rFonts w:asciiTheme="minorHAnsi" w:eastAsiaTheme="minorEastAsia" w:hAnsiTheme="minorHAnsi" w:cstheme="minorBidi"/>
          <w:sz w:val="22"/>
          <w:szCs w:val="22"/>
        </w:rPr>
        <w:t>@elpicantesalsa.com]</w:t>
      </w:r>
    </w:p>
    <w:p w14:paraId="4C7747B2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6. Data Security</w:t>
      </w:r>
    </w:p>
    <w:p w14:paraId="17065494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We protect all collected data using industry-standard security measures, including SSL encryption.</w:t>
      </w:r>
    </w:p>
    <w:p w14:paraId="68E76E3B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7. Policy Updates</w:t>
      </w:r>
    </w:p>
    <w:p w14:paraId="117CBDAE" w14:textId="77777777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This Privacy Policy may be updated from time to time. Any changes will be posted on this page with an updated effective date.</w:t>
      </w:r>
    </w:p>
    <w:p w14:paraId="7985736E" w14:textId="77777777" w:rsidR="00096E4E" w:rsidRPr="00096E4E" w:rsidRDefault="00096E4E" w:rsidP="00096E4E">
      <w:pPr>
        <w:spacing w:before="100" w:beforeAutospacing="1" w:after="100" w:afterAutospacing="1"/>
        <w:outlineLvl w:val="2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8. Contact Us</w:t>
      </w:r>
    </w:p>
    <w:p w14:paraId="0FAA3E25" w14:textId="54AE32BA" w:rsidR="00096E4E" w:rsidRPr="00096E4E" w:rsidRDefault="00096E4E" w:rsidP="00096E4E">
      <w:pPr>
        <w:spacing w:before="100" w:beforeAutospacing="1" w:after="100" w:afterAutospacing="1"/>
        <w:rPr>
          <w:rFonts w:asciiTheme="minorHAnsi" w:eastAsiaTheme="minorEastAsia" w:hAnsiTheme="minorHAnsi" w:cstheme="minorBidi"/>
          <w:sz w:val="22"/>
          <w:szCs w:val="22"/>
        </w:rPr>
      </w:pPr>
      <w:r w:rsidRPr="00096E4E">
        <w:rPr>
          <w:rFonts w:asciiTheme="minorHAnsi" w:eastAsiaTheme="minorEastAsia" w:hAnsiTheme="minorHAnsi" w:cstheme="minorBidi"/>
          <w:sz w:val="22"/>
          <w:szCs w:val="22"/>
        </w:rPr>
        <w:t>If you have any questions or concerns about this policy, please contact us at:</w:t>
      </w:r>
      <w:r w:rsidRPr="00096E4E">
        <w:rPr>
          <w:rFonts w:asciiTheme="minorHAnsi" w:eastAsiaTheme="minorEastAsia" w:hAnsiTheme="minorHAnsi" w:cstheme="minorBidi"/>
          <w:sz w:val="22"/>
          <w:szCs w:val="22"/>
        </w:rPr>
        <w:br/>
      </w:r>
      <w:r w:rsidR="000C3972" w:rsidRPr="00891943">
        <w:rPr>
          <w:rFonts w:asciiTheme="minorHAnsi" w:eastAsiaTheme="minorEastAsia" w:hAnsiTheme="minorHAnsi" w:cstheme="minorBidi"/>
          <w:sz w:val="22"/>
          <w:szCs w:val="22"/>
        </w:rPr>
        <w:t>support</w:t>
      </w:r>
      <w:r w:rsidRPr="00096E4E">
        <w:rPr>
          <w:rFonts w:asciiTheme="minorHAnsi" w:eastAsiaTheme="minorEastAsia" w:hAnsiTheme="minorHAnsi" w:cstheme="minorBidi"/>
          <w:sz w:val="22"/>
          <w:szCs w:val="22"/>
        </w:rPr>
        <w:t>@elpicantesalsa.com</w:t>
      </w:r>
    </w:p>
    <w:p w14:paraId="6812BF39" w14:textId="77777777" w:rsidR="0035266D" w:rsidRDefault="0035266D" w:rsidP="0035266D">
      <w:pPr>
        <w:pStyle w:val="ListBullet"/>
        <w:numPr>
          <w:ilvl w:val="0"/>
          <w:numId w:val="0"/>
        </w:numPr>
        <w:ind w:left="360" w:hanging="360"/>
      </w:pPr>
    </w:p>
    <w:p w14:paraId="76503BA2" w14:textId="20451A58" w:rsidR="0035266D" w:rsidRDefault="006728DD" w:rsidP="0035266D">
      <w:pPr>
        <w:pStyle w:val="ListBullet"/>
        <w:numPr>
          <w:ilvl w:val="0"/>
          <w:numId w:val="0"/>
        </w:numPr>
        <w:ind w:left="360" w:hanging="360"/>
      </w:pPr>
      <w:r>
        <w:rPr>
          <w:noProof/>
        </w:rPr>
        <w:pict w14:anchorId="1610701F">
          <v:rect id="_x0000_i1030" alt="" style="width:209.25pt;height:.05pt;mso-width-percent:0;mso-height-percent:0;mso-width-percent:0;mso-height-percent:0" o:hrpct="465" o:hralign="center" o:hrstd="t" o:hr="t" fillcolor="#a0a0a0" stroked="f"/>
        </w:pict>
      </w:r>
    </w:p>
    <w:p w14:paraId="49362108" w14:textId="77777777" w:rsidR="002558BA" w:rsidRDefault="00000000">
      <w:pPr>
        <w:pStyle w:val="Heading3"/>
      </w:pPr>
      <w:r>
        <w:t>SEO Optimization</w:t>
      </w:r>
    </w:p>
    <w:p w14:paraId="3C9E08D9" w14:textId="77777777" w:rsidR="002558BA" w:rsidRDefault="00000000">
      <w:pPr>
        <w:pStyle w:val="ListBullet"/>
      </w:pPr>
      <w:r>
        <w:t>Fast load times</w:t>
      </w:r>
    </w:p>
    <w:p w14:paraId="15C6379D" w14:textId="77777777" w:rsidR="002558BA" w:rsidRDefault="00000000">
      <w:pPr>
        <w:pStyle w:val="ListBullet"/>
      </w:pPr>
      <w:r>
        <w:t>Mobile-first responsiveness</w:t>
      </w:r>
    </w:p>
    <w:p w14:paraId="70504026" w14:textId="77777777" w:rsidR="002558BA" w:rsidRDefault="00000000">
      <w:pPr>
        <w:pStyle w:val="ListBullet"/>
      </w:pPr>
      <w:r>
        <w:t>On-page SEO fundamentals (meta tags, alt text, heading hierarchy)</w:t>
      </w:r>
    </w:p>
    <w:p w14:paraId="75860F8F" w14:textId="5E0A118A" w:rsidR="00426754" w:rsidRDefault="00426754" w:rsidP="00426754">
      <w:pPr>
        <w:pStyle w:val="ListBullet"/>
        <w:numPr>
          <w:ilvl w:val="0"/>
          <w:numId w:val="0"/>
        </w:numPr>
        <w:ind w:left="360"/>
      </w:pPr>
    </w:p>
    <w:p w14:paraId="1A9DB126" w14:textId="2EA1B5A7" w:rsidR="00426754" w:rsidRDefault="006728DD">
      <w:r>
        <w:rPr>
          <w:noProof/>
        </w:rPr>
        <w:pict w14:anchorId="0CC2A003">
          <v:rect id="_x0000_i1029" alt="" style="width:227.45pt;height:.05pt;mso-width-percent:0;mso-height-percent:0;mso-width-percent:0;mso-height-percent:0" o:hrpct="486" o:hralign="center" o:hrstd="t" o:hr="t" fillcolor="#a0a0a0" stroked="f"/>
        </w:pict>
      </w:r>
    </w:p>
    <w:p w14:paraId="44DA1BF4" w14:textId="77777777" w:rsidR="002558BA" w:rsidRDefault="00000000">
      <w:pPr>
        <w:pStyle w:val="Heading2"/>
      </w:pPr>
      <w:r>
        <w:t>Deliverables:</w:t>
      </w:r>
    </w:p>
    <w:p w14:paraId="70224B56" w14:textId="46C49304" w:rsidR="00F941F8" w:rsidRDefault="00000000" w:rsidP="00F941F8">
      <w:r>
        <w:t xml:space="preserve">- Fully responsive WordPress website </w:t>
      </w:r>
    </w:p>
    <w:p w14:paraId="0B71BB59" w14:textId="3940F81F" w:rsidR="00F941F8" w:rsidRDefault="00F941F8" w:rsidP="00F941F8">
      <w:r>
        <w:t xml:space="preserve">- Connect the completed WordPress site to my domain: </w:t>
      </w:r>
      <w:r w:rsidR="000E2413">
        <w:t>elpicantesalsa</w:t>
      </w:r>
      <w:r>
        <w:t>.com</w:t>
      </w:r>
    </w:p>
    <w:p w14:paraId="4AFB5BBB" w14:textId="21127723" w:rsidR="00F941F8" w:rsidRDefault="00F941F8" w:rsidP="00F941F8">
      <w:r>
        <w:t>- Ensure DNS settings are properly configured to point to the correct hosting server</w:t>
      </w:r>
    </w:p>
    <w:p w14:paraId="3746184D" w14:textId="77777777" w:rsidR="00F941F8" w:rsidRDefault="00F941F8" w:rsidP="00F941F8">
      <w:r>
        <w:lastRenderedPageBreak/>
        <w:t>- SSL certificate must be active and functioning (HTTPS enabled)</w:t>
      </w:r>
      <w:r>
        <w:br/>
        <w:t>- Installed WP Maps plugin with working store locator</w:t>
      </w:r>
    </w:p>
    <w:p w14:paraId="5642AD9E" w14:textId="3BB0C5BD" w:rsidR="00F941F8" w:rsidRDefault="00F941F8" w:rsidP="00F941F8">
      <w:r>
        <w:t xml:space="preserve">- </w:t>
      </w:r>
      <w:r w:rsidRPr="00F941F8">
        <w:t xml:space="preserve">Contact form sends messages to: </w:t>
      </w:r>
      <w:hyperlink r:id="rId14" w:history="1">
        <w:r w:rsidR="000E2413" w:rsidRPr="000E2413">
          <w:t>support@elpicantesalsa.com</w:t>
        </w:r>
      </w:hyperlink>
    </w:p>
    <w:p w14:paraId="3005A01E" w14:textId="5A43FE1A" w:rsidR="00245B81" w:rsidRDefault="00F941F8" w:rsidP="00F941F8">
      <w:r>
        <w:t xml:space="preserve">- </w:t>
      </w:r>
      <w:r w:rsidRPr="00F941F8">
        <w:t>Provide WordPress admin login credentials</w:t>
      </w:r>
      <w:r>
        <w:br/>
        <w:t>- Basic on-page SEO setup</w:t>
      </w:r>
    </w:p>
    <w:p w14:paraId="41A91C18" w14:textId="77777777" w:rsidR="004C2EFF" w:rsidRDefault="004C2EFF" w:rsidP="00F941F8"/>
    <w:p w14:paraId="59841F70" w14:textId="046888AB" w:rsidR="00426754" w:rsidRDefault="006728DD" w:rsidP="004C2EFF">
      <w:r>
        <w:rPr>
          <w:noProof/>
        </w:rPr>
        <w:pict w14:anchorId="296D2FF0">
          <v:rect id="_x0000_i1028" alt="" style="width:227.45pt;height:.05pt;mso-width-percent:0;mso-height-percent:0;mso-width-percent:0;mso-height-percent:0" o:hrpct="486" o:hralign="center" o:hrstd="t" o:hr="t" fillcolor="#a0a0a0" stroked="f"/>
        </w:pict>
      </w:r>
    </w:p>
    <w:p w14:paraId="555CC2C1" w14:textId="1DBA7749" w:rsidR="009F3767" w:rsidRDefault="00E927D4" w:rsidP="009F3767">
      <w:pPr>
        <w:pStyle w:val="Heading2"/>
      </w:pPr>
      <w:r>
        <w:t>Some Sites to Use for Inspiration</w:t>
      </w:r>
      <w:r w:rsidR="009F3767">
        <w:t>:</w:t>
      </w:r>
    </w:p>
    <w:p w14:paraId="62A847D1" w14:textId="14260C00" w:rsidR="009F3767" w:rsidRDefault="009F3767" w:rsidP="009F3767">
      <w:r>
        <w:t>- Mrs. Renfro’s</w:t>
      </w:r>
      <w:r w:rsidR="0002313F">
        <w:t xml:space="preserve"> (</w:t>
      </w:r>
      <w:hyperlink r:id="rId15" w:history="1">
        <w:r w:rsidR="006C176D" w:rsidRPr="00D40137">
          <w:rPr>
            <w:rStyle w:val="Hyperlink"/>
          </w:rPr>
          <w:t>https://www.renfrofoods.com</w:t>
        </w:r>
      </w:hyperlink>
      <w:r w:rsidR="006C176D">
        <w:t xml:space="preserve"> </w:t>
      </w:r>
      <w:r w:rsidR="0002313F">
        <w:t>)</w:t>
      </w:r>
    </w:p>
    <w:p w14:paraId="38B56B1A" w14:textId="2C569A55" w:rsidR="002558BA" w:rsidRDefault="009F3767" w:rsidP="00613045">
      <w:r>
        <w:t>- Mateo’s</w:t>
      </w:r>
      <w:r w:rsidR="0002313F">
        <w:t xml:space="preserve"> (</w:t>
      </w:r>
      <w:hyperlink r:id="rId16" w:history="1">
        <w:r w:rsidR="00613045" w:rsidRPr="00D40137">
          <w:rPr>
            <w:rStyle w:val="Hyperlink"/>
          </w:rPr>
          <w:t>https://mateos.com</w:t>
        </w:r>
      </w:hyperlink>
      <w:r w:rsidR="0002313F">
        <w:t>)</w:t>
      </w:r>
    </w:p>
    <w:p w14:paraId="4C0362A5" w14:textId="77777777" w:rsidR="00613045" w:rsidRDefault="00613045" w:rsidP="00613045"/>
    <w:p w14:paraId="709473F5" w14:textId="0A317B10" w:rsidR="00426754" w:rsidRDefault="006728DD" w:rsidP="00613045">
      <w:r>
        <w:rPr>
          <w:noProof/>
        </w:rPr>
        <w:pict w14:anchorId="274ACE6F">
          <v:rect id="_x0000_i1027" alt="" style="width:227.45pt;height:.05pt;mso-width-percent:0;mso-height-percent:0;mso-width-percent:0;mso-height-percent:0" o:hrpct="486" o:hralign="center" o:hrstd="t" o:hr="t" fillcolor="#a0a0a0" stroked="f"/>
        </w:pict>
      </w:r>
    </w:p>
    <w:p w14:paraId="2980E7E5" w14:textId="77777777" w:rsidR="004C2EFF" w:rsidRDefault="004C2EFF" w:rsidP="00613045"/>
    <w:p w14:paraId="04C70B59" w14:textId="445E8460" w:rsidR="00C16B64" w:rsidRDefault="00C16B64" w:rsidP="00C16B64">
      <w:pPr>
        <w:pStyle w:val="Heading2"/>
      </w:pPr>
      <w:r>
        <w:t>Brand</w:t>
      </w:r>
      <w:r w:rsidR="008774FA">
        <w:t xml:space="preserve"> </w:t>
      </w:r>
      <w:r>
        <w:t>Logo:</w:t>
      </w:r>
    </w:p>
    <w:p w14:paraId="630B024A" w14:textId="07C68FCD" w:rsidR="00C16B64" w:rsidRDefault="00C16B64" w:rsidP="00C16B64">
      <w:r>
        <w:t xml:space="preserve">-Here is the El Picante </w:t>
      </w:r>
      <w:r w:rsidR="008774FA">
        <w:t>l</w:t>
      </w:r>
      <w:r>
        <w:t>ogo</w:t>
      </w:r>
      <w:r w:rsidR="008774FA">
        <w:t>.</w:t>
      </w:r>
    </w:p>
    <w:p w14:paraId="6D8632E2" w14:textId="77777777" w:rsidR="00B93D9B" w:rsidRDefault="00B93D9B" w:rsidP="00C16B64"/>
    <w:p w14:paraId="4FB0A634" w14:textId="77777777" w:rsidR="00B93D9B" w:rsidRDefault="00B93D9B" w:rsidP="00C16B64"/>
    <w:p w14:paraId="41134F8E" w14:textId="005F3A2D" w:rsidR="00C16B64" w:rsidRDefault="00B93D9B" w:rsidP="00C16B64">
      <w:r>
        <w:rPr>
          <w:noProof/>
        </w:rPr>
        <w:drawing>
          <wp:inline distT="0" distB="0" distL="0" distR="0" wp14:anchorId="3DE4D70F" wp14:editId="4FC88B2A">
            <wp:extent cx="1941226" cy="1148559"/>
            <wp:effectExtent l="0" t="0" r="1905" b="0"/>
            <wp:docPr id="1205483767" name="Picture 12" descr="A red and white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483767" name="Picture 12" descr="A red and white logo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68317" cy="128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74FA">
        <w:tab/>
      </w:r>
    </w:p>
    <w:p w14:paraId="5D5F8692" w14:textId="0384CAAE" w:rsidR="00261BD5" w:rsidRDefault="006728DD" w:rsidP="003739A0">
      <w:pPr>
        <w:pStyle w:val="Heading2"/>
      </w:pPr>
      <w:r>
        <w:rPr>
          <w:noProof/>
        </w:rPr>
        <w:pict w14:anchorId="18602804">
          <v:rect id="_x0000_i1026" alt="" style="width:227.45pt;height:.05pt;mso-width-percent:0;mso-height-percent:0;mso-width-percent:0;mso-height-percent:0" o:hrpct="486" o:hralign="center" o:hrstd="t" o:hr="t" fillcolor="#a0a0a0" stroked="f"/>
        </w:pict>
      </w:r>
    </w:p>
    <w:p w14:paraId="3EE8B1C6" w14:textId="452952EF" w:rsidR="003739A0" w:rsidRDefault="003739A0" w:rsidP="003739A0">
      <w:pPr>
        <w:pStyle w:val="Heading2"/>
      </w:pPr>
      <w:r>
        <w:t>Visuals:</w:t>
      </w:r>
    </w:p>
    <w:p w14:paraId="41199EAD" w14:textId="64B865EC" w:rsidR="003739A0" w:rsidRDefault="003739A0" w:rsidP="003739A0">
      <w:r>
        <w:t>-</w:t>
      </w:r>
      <w:r w:rsidR="00ED0785">
        <w:t>Use these</w:t>
      </w:r>
      <w:r w:rsidRPr="003739A0">
        <w:t xml:space="preserve"> </w:t>
      </w:r>
      <w:r w:rsidR="00ED0785">
        <w:t xml:space="preserve">color </w:t>
      </w:r>
      <w:r w:rsidRPr="003739A0">
        <w:t>HEX codes f</w:t>
      </w:r>
      <w:r>
        <w:t>or the website</w:t>
      </w:r>
      <w:r w:rsidRPr="003739A0">
        <w:t>:</w:t>
      </w:r>
    </w:p>
    <w:p w14:paraId="1BD228FE" w14:textId="77777777" w:rsidR="008F02CC" w:rsidRDefault="008F02CC" w:rsidP="003739A0"/>
    <w:p w14:paraId="5F299E7F" w14:textId="77777777" w:rsidR="008F02CC" w:rsidRPr="003739A0" w:rsidRDefault="008F02CC" w:rsidP="003739A0"/>
    <w:p w14:paraId="476A3C0D" w14:textId="5C6178C5" w:rsidR="009C72F7" w:rsidRDefault="009C72F7" w:rsidP="003739A0">
      <w:pPr>
        <w:pStyle w:val="ListParagraph"/>
        <w:numPr>
          <w:ilvl w:val="0"/>
          <w:numId w:val="11"/>
        </w:numPr>
        <w:spacing w:after="0" w:line="240" w:lineRule="auto"/>
      </w:pPr>
      <w:r>
        <w:t>#000000</w:t>
      </w:r>
      <w:r w:rsidR="008F02CC">
        <w:tab/>
      </w:r>
      <w:r w:rsidR="008F02CC">
        <w:rPr>
          <w:noProof/>
        </w:rPr>
        <w:drawing>
          <wp:inline distT="0" distB="0" distL="0" distR="0" wp14:anchorId="22631561" wp14:editId="7812238E">
            <wp:extent cx="482048" cy="545267"/>
            <wp:effectExtent l="0" t="0" r="635" b="1270"/>
            <wp:docPr id="58873369" name="Picture 3" descr="A black background with a black squa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73369" name="Picture 3" descr="A black background with a black square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78" cy="59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8D97D" w14:textId="77777777" w:rsidR="008F02CC" w:rsidRDefault="008F02CC" w:rsidP="008F02CC"/>
    <w:p w14:paraId="3A1BC639" w14:textId="77777777" w:rsidR="008F02CC" w:rsidRDefault="008F02CC" w:rsidP="008F02CC"/>
    <w:p w14:paraId="6778F83C" w14:textId="77777777" w:rsidR="008F02CC" w:rsidRPr="00A772D4" w:rsidRDefault="008F02CC" w:rsidP="008F02CC"/>
    <w:p w14:paraId="343C0295" w14:textId="13F97699" w:rsidR="009C72F7" w:rsidRDefault="009C72F7" w:rsidP="009C72F7">
      <w:pPr>
        <w:pStyle w:val="ListParagraph"/>
        <w:numPr>
          <w:ilvl w:val="0"/>
          <w:numId w:val="11"/>
        </w:numPr>
        <w:spacing w:after="0" w:line="240" w:lineRule="auto"/>
      </w:pPr>
      <w:r w:rsidRPr="003739A0">
        <w:t>#FFFFFF</w:t>
      </w:r>
      <w:r w:rsidR="00C92F2A">
        <w:tab/>
      </w:r>
      <w:r w:rsidR="00C92F2A">
        <w:rPr>
          <w:noProof/>
        </w:rPr>
        <w:drawing>
          <wp:inline distT="0" distB="0" distL="0" distR="0" wp14:anchorId="64479336" wp14:editId="4F467AEF">
            <wp:extent cx="485931" cy="485931"/>
            <wp:effectExtent l="0" t="0" r="0" b="0"/>
            <wp:docPr id="2123521058" name="Picture 11" descr="A white square with black bord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521058" name="Picture 11" descr="A white square with black bord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1114" cy="51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3AF8B" w14:textId="77777777" w:rsidR="008F02CC" w:rsidRDefault="008F02CC" w:rsidP="008F02CC"/>
    <w:p w14:paraId="0DA013BD" w14:textId="77777777" w:rsidR="008F02CC" w:rsidRDefault="008F02CC" w:rsidP="008F02CC"/>
    <w:p w14:paraId="073962A8" w14:textId="10B8E4F1" w:rsidR="00223F76" w:rsidRDefault="003739A0" w:rsidP="00F16761">
      <w:pPr>
        <w:pStyle w:val="ListParagraph"/>
        <w:numPr>
          <w:ilvl w:val="0"/>
          <w:numId w:val="11"/>
        </w:numPr>
        <w:spacing w:after="0" w:line="240" w:lineRule="auto"/>
      </w:pPr>
      <w:r w:rsidRPr="003739A0">
        <w:lastRenderedPageBreak/>
        <w:t>#C74524</w:t>
      </w:r>
      <w:r w:rsidR="008F02CC">
        <w:tab/>
      </w:r>
      <w:r w:rsidR="00C92F2A">
        <w:rPr>
          <w:noProof/>
        </w:rPr>
        <w:drawing>
          <wp:inline distT="0" distB="0" distL="0" distR="0" wp14:anchorId="6E568C48" wp14:editId="355B0187">
            <wp:extent cx="512445" cy="583315"/>
            <wp:effectExtent l="0" t="0" r="0" b="1270"/>
            <wp:docPr id="1686636009" name="Picture 6" descr="A red square with white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636009" name="Picture 6" descr="A red square with white dot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86971" cy="668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95B1B" w14:textId="77777777" w:rsidR="008F02CC" w:rsidRDefault="008F02CC" w:rsidP="008F02CC"/>
    <w:p w14:paraId="3596DC97" w14:textId="77777777" w:rsidR="008F02CC" w:rsidRPr="003739A0" w:rsidRDefault="008F02CC" w:rsidP="008F02CC"/>
    <w:p w14:paraId="1F46A894" w14:textId="5041F9A4" w:rsidR="003739A0" w:rsidRDefault="003739A0" w:rsidP="00C92F2A">
      <w:pPr>
        <w:pStyle w:val="ListParagraph"/>
        <w:numPr>
          <w:ilvl w:val="0"/>
          <w:numId w:val="11"/>
        </w:numPr>
        <w:spacing w:after="0" w:line="240" w:lineRule="auto"/>
      </w:pPr>
      <w:r w:rsidRPr="003739A0">
        <w:t>#F0B739</w:t>
      </w:r>
      <w:r w:rsidR="008F02CC">
        <w:tab/>
      </w:r>
      <w:r w:rsidR="008F02CC">
        <w:rPr>
          <w:noProof/>
        </w:rPr>
        <w:drawing>
          <wp:inline distT="0" distB="0" distL="0" distR="0" wp14:anchorId="17786F14" wp14:editId="024A07B2">
            <wp:extent cx="512903" cy="569002"/>
            <wp:effectExtent l="0" t="0" r="0" b="2540"/>
            <wp:docPr id="1791435952" name="Picture 4" descr="A yellow square with a black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435952" name="Picture 4" descr="A yellow square with a black line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51265" cy="61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25DCA" w14:textId="77777777" w:rsidR="008F02CC" w:rsidRDefault="008F02CC" w:rsidP="008F02CC"/>
    <w:p w14:paraId="3AABBBA1" w14:textId="77777777" w:rsidR="00ED0785" w:rsidRDefault="00ED0785" w:rsidP="00ED0785"/>
    <w:p w14:paraId="519B5B61" w14:textId="2BE92243" w:rsidR="00ED0785" w:rsidRDefault="00ED0785" w:rsidP="00A772D4">
      <w:pPr>
        <w:pStyle w:val="ListParagraph"/>
        <w:numPr>
          <w:ilvl w:val="0"/>
          <w:numId w:val="11"/>
        </w:numPr>
        <w:spacing w:after="0" w:line="240" w:lineRule="auto"/>
      </w:pPr>
      <w:r w:rsidRPr="00A772D4">
        <w:t>#113C3E</w:t>
      </w:r>
      <w:r>
        <w:tab/>
      </w:r>
      <w:r>
        <w:rPr>
          <w:noProof/>
        </w:rPr>
        <w:drawing>
          <wp:inline distT="0" distB="0" distL="0" distR="0" wp14:anchorId="29D41E7C" wp14:editId="49A25316">
            <wp:extent cx="508866" cy="548390"/>
            <wp:effectExtent l="0" t="0" r="0" b="0"/>
            <wp:docPr id="255497732" name="Picture 8" descr="A close up of a blu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497732" name="Picture 8" descr="A close up of a blue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6240" cy="631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71402" w14:textId="77777777" w:rsidR="00ED0785" w:rsidRDefault="00ED0785" w:rsidP="00ED0785">
      <w:pPr>
        <w:pStyle w:val="ListParagraph"/>
        <w:spacing w:after="0" w:line="240" w:lineRule="auto"/>
      </w:pPr>
    </w:p>
    <w:p w14:paraId="312000F2" w14:textId="77777777" w:rsidR="00ED0785" w:rsidRDefault="00ED0785" w:rsidP="00ED0785">
      <w:pPr>
        <w:pStyle w:val="ListParagraph"/>
        <w:spacing w:after="0" w:line="240" w:lineRule="auto"/>
      </w:pPr>
    </w:p>
    <w:p w14:paraId="416A93FF" w14:textId="63F69FF7" w:rsidR="00BF4389" w:rsidRDefault="00BF4389" w:rsidP="00ED0785">
      <w:pPr>
        <w:pStyle w:val="ListParagraph"/>
        <w:numPr>
          <w:ilvl w:val="0"/>
          <w:numId w:val="11"/>
        </w:numPr>
        <w:spacing w:after="0" w:line="240" w:lineRule="auto"/>
      </w:pPr>
      <w:r w:rsidRPr="00A772D4">
        <w:t>#3B6A1D</w:t>
      </w:r>
      <w:r w:rsidR="00C92F2A">
        <w:tab/>
      </w:r>
      <w:r w:rsidR="00C92F2A">
        <w:rPr>
          <w:noProof/>
        </w:rPr>
        <w:drawing>
          <wp:inline distT="0" distB="0" distL="0" distR="0" wp14:anchorId="7636D7DE" wp14:editId="5F9FFEB3">
            <wp:extent cx="517161" cy="580096"/>
            <wp:effectExtent l="0" t="0" r="3810" b="4445"/>
            <wp:docPr id="915610182" name="Picture 7" descr="A green square with white do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610182" name="Picture 7" descr="A green square with white dots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60430" cy="74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15ABD" w14:textId="77777777" w:rsidR="008F02CC" w:rsidRDefault="008F02CC" w:rsidP="008F02CC"/>
    <w:p w14:paraId="25A699DE" w14:textId="77777777" w:rsidR="008F02CC" w:rsidRPr="00A772D4" w:rsidRDefault="008F02CC" w:rsidP="008F02CC"/>
    <w:p w14:paraId="30BC7C7F" w14:textId="70777CEA" w:rsidR="00BF4389" w:rsidRDefault="00BF4389" w:rsidP="00A772D4">
      <w:pPr>
        <w:pStyle w:val="ListParagraph"/>
        <w:numPr>
          <w:ilvl w:val="0"/>
          <w:numId w:val="11"/>
        </w:numPr>
        <w:spacing w:after="0" w:line="240" w:lineRule="auto"/>
      </w:pPr>
      <w:r w:rsidRPr="00A772D4">
        <w:t>#8CA85B</w:t>
      </w:r>
      <w:r w:rsidR="00C92F2A">
        <w:tab/>
      </w:r>
      <w:r w:rsidR="00C92F2A">
        <w:rPr>
          <w:noProof/>
        </w:rPr>
        <w:drawing>
          <wp:inline distT="0" distB="0" distL="0" distR="0" wp14:anchorId="33001F62" wp14:editId="76441AFD">
            <wp:extent cx="508635" cy="570532"/>
            <wp:effectExtent l="0" t="0" r="0" b="1270"/>
            <wp:docPr id="2089111637" name="Picture 9" descr="A green square with a black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111637" name="Picture 9" descr="A green square with a black lin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2077" cy="596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E7E3F" w14:textId="77777777" w:rsidR="008F02CC" w:rsidRDefault="008F02CC" w:rsidP="008F02CC"/>
    <w:p w14:paraId="5E207807" w14:textId="1AEA03A2" w:rsidR="003D78A3" w:rsidRDefault="002C795B" w:rsidP="004C2EFF">
      <w:pPr>
        <w:pStyle w:val="ListParagraph"/>
        <w:numPr>
          <w:ilvl w:val="0"/>
          <w:numId w:val="11"/>
        </w:numPr>
      </w:pPr>
      <w:r w:rsidRPr="002C795B">
        <w:t>#bfe67c</w:t>
      </w:r>
      <w:r>
        <w:tab/>
      </w:r>
      <w:r>
        <w:rPr>
          <w:noProof/>
        </w:rPr>
        <w:drawing>
          <wp:inline distT="0" distB="0" distL="0" distR="0" wp14:anchorId="24A499C6" wp14:editId="41DB4BA5">
            <wp:extent cx="533584" cy="588592"/>
            <wp:effectExtent l="0" t="0" r="0" b="0"/>
            <wp:docPr id="1763275932" name="Picture 2" descr="A green square with a black l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275932" name="Picture 2" descr="A green square with a black line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620095" cy="684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78A3">
        <w:tab/>
      </w:r>
    </w:p>
    <w:p w14:paraId="20E661BD" w14:textId="77777777" w:rsidR="00426754" w:rsidRDefault="00426754" w:rsidP="00426754"/>
    <w:p w14:paraId="6AE1C684" w14:textId="3487049D" w:rsidR="00D71F43" w:rsidRDefault="006728DD" w:rsidP="00426754">
      <w:r>
        <w:rPr>
          <w:noProof/>
        </w:rPr>
        <w:pict w14:anchorId="77692AF2">
          <v:rect id="_x0000_i1025" alt="" style="width:227.45pt;height:.05pt;mso-width-percent:0;mso-height-percent:0;mso-width-percent:0;mso-height-percent:0" o:hrpct="486" o:hralign="center" o:hrstd="t" o:hr="t" fillcolor="#a0a0a0" stroked="f"/>
        </w:pict>
      </w:r>
    </w:p>
    <w:sectPr w:rsidR="00D71F43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A2E818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414C4A"/>
    <w:multiLevelType w:val="multilevel"/>
    <w:tmpl w:val="07F4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CA4CEC"/>
    <w:multiLevelType w:val="hybridMultilevel"/>
    <w:tmpl w:val="5A26B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36064B"/>
    <w:multiLevelType w:val="multilevel"/>
    <w:tmpl w:val="38FEC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F75BCE"/>
    <w:multiLevelType w:val="multilevel"/>
    <w:tmpl w:val="71066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953DF1"/>
    <w:multiLevelType w:val="multilevel"/>
    <w:tmpl w:val="1EF04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49018007">
    <w:abstractNumId w:val="8"/>
  </w:num>
  <w:num w:numId="2" w16cid:durableId="64454215">
    <w:abstractNumId w:val="6"/>
  </w:num>
  <w:num w:numId="3" w16cid:durableId="70739503">
    <w:abstractNumId w:val="5"/>
  </w:num>
  <w:num w:numId="4" w16cid:durableId="1997487337">
    <w:abstractNumId w:val="4"/>
  </w:num>
  <w:num w:numId="5" w16cid:durableId="1674913388">
    <w:abstractNumId w:val="7"/>
  </w:num>
  <w:num w:numId="6" w16cid:durableId="885948085">
    <w:abstractNumId w:val="3"/>
  </w:num>
  <w:num w:numId="7" w16cid:durableId="362172941">
    <w:abstractNumId w:val="2"/>
  </w:num>
  <w:num w:numId="8" w16cid:durableId="424689419">
    <w:abstractNumId w:val="1"/>
  </w:num>
  <w:num w:numId="9" w16cid:durableId="135220738">
    <w:abstractNumId w:val="0"/>
  </w:num>
  <w:num w:numId="10" w16cid:durableId="1840804571">
    <w:abstractNumId w:val="9"/>
  </w:num>
  <w:num w:numId="11" w16cid:durableId="27142277">
    <w:abstractNumId w:val="10"/>
  </w:num>
  <w:num w:numId="12" w16cid:durableId="2094889934">
    <w:abstractNumId w:val="13"/>
  </w:num>
  <w:num w:numId="13" w16cid:durableId="371614948">
    <w:abstractNumId w:val="12"/>
  </w:num>
  <w:num w:numId="14" w16cid:durableId="3847698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2313F"/>
    <w:rsid w:val="00034616"/>
    <w:rsid w:val="0006063C"/>
    <w:rsid w:val="00096E4E"/>
    <w:rsid w:val="000C3972"/>
    <w:rsid w:val="000D1EBB"/>
    <w:rsid w:val="000D7C90"/>
    <w:rsid w:val="000E2413"/>
    <w:rsid w:val="0013207C"/>
    <w:rsid w:val="0015074B"/>
    <w:rsid w:val="001527E6"/>
    <w:rsid w:val="001752F1"/>
    <w:rsid w:val="00183AA3"/>
    <w:rsid w:val="001A03EF"/>
    <w:rsid w:val="00223F76"/>
    <w:rsid w:val="00226A0D"/>
    <w:rsid w:val="00245B81"/>
    <w:rsid w:val="002558BA"/>
    <w:rsid w:val="00261BD5"/>
    <w:rsid w:val="00276472"/>
    <w:rsid w:val="0029639D"/>
    <w:rsid w:val="002B00CA"/>
    <w:rsid w:val="002C795B"/>
    <w:rsid w:val="002D6491"/>
    <w:rsid w:val="00326F90"/>
    <w:rsid w:val="003517EA"/>
    <w:rsid w:val="0035266D"/>
    <w:rsid w:val="003739A0"/>
    <w:rsid w:val="00377C89"/>
    <w:rsid w:val="00383AF1"/>
    <w:rsid w:val="003D78A3"/>
    <w:rsid w:val="003F0746"/>
    <w:rsid w:val="00426754"/>
    <w:rsid w:val="0045636C"/>
    <w:rsid w:val="00497B9B"/>
    <w:rsid w:val="004C2EFF"/>
    <w:rsid w:val="004D5B37"/>
    <w:rsid w:val="005024F9"/>
    <w:rsid w:val="00520D75"/>
    <w:rsid w:val="00520F27"/>
    <w:rsid w:val="00587EF4"/>
    <w:rsid w:val="00613045"/>
    <w:rsid w:val="00642D07"/>
    <w:rsid w:val="0066562E"/>
    <w:rsid w:val="006705CE"/>
    <w:rsid w:val="006728DD"/>
    <w:rsid w:val="006C176D"/>
    <w:rsid w:val="006F1DE5"/>
    <w:rsid w:val="00727903"/>
    <w:rsid w:val="0073284E"/>
    <w:rsid w:val="007355A2"/>
    <w:rsid w:val="007607DA"/>
    <w:rsid w:val="00760B38"/>
    <w:rsid w:val="00787945"/>
    <w:rsid w:val="007C7BA6"/>
    <w:rsid w:val="007D59C6"/>
    <w:rsid w:val="007E5B7E"/>
    <w:rsid w:val="00870561"/>
    <w:rsid w:val="008774FA"/>
    <w:rsid w:val="00891943"/>
    <w:rsid w:val="00893685"/>
    <w:rsid w:val="008C0170"/>
    <w:rsid w:val="008C221A"/>
    <w:rsid w:val="008F02CC"/>
    <w:rsid w:val="00923DBB"/>
    <w:rsid w:val="00924069"/>
    <w:rsid w:val="009240AD"/>
    <w:rsid w:val="009C72F7"/>
    <w:rsid w:val="009F3767"/>
    <w:rsid w:val="00A239A4"/>
    <w:rsid w:val="00A772D4"/>
    <w:rsid w:val="00AA1D8D"/>
    <w:rsid w:val="00AF5C7F"/>
    <w:rsid w:val="00B03849"/>
    <w:rsid w:val="00B05813"/>
    <w:rsid w:val="00B07C3A"/>
    <w:rsid w:val="00B204BD"/>
    <w:rsid w:val="00B22702"/>
    <w:rsid w:val="00B47730"/>
    <w:rsid w:val="00B479CF"/>
    <w:rsid w:val="00B81B15"/>
    <w:rsid w:val="00B93D9B"/>
    <w:rsid w:val="00BF1AC4"/>
    <w:rsid w:val="00BF4389"/>
    <w:rsid w:val="00C06113"/>
    <w:rsid w:val="00C16B64"/>
    <w:rsid w:val="00C57ECC"/>
    <w:rsid w:val="00C92F2A"/>
    <w:rsid w:val="00CA7009"/>
    <w:rsid w:val="00CB0664"/>
    <w:rsid w:val="00CD11C6"/>
    <w:rsid w:val="00D4627E"/>
    <w:rsid w:val="00D649D7"/>
    <w:rsid w:val="00D71F43"/>
    <w:rsid w:val="00D943C8"/>
    <w:rsid w:val="00DB65BA"/>
    <w:rsid w:val="00DC7006"/>
    <w:rsid w:val="00E24EA5"/>
    <w:rsid w:val="00E25013"/>
    <w:rsid w:val="00E66D03"/>
    <w:rsid w:val="00E927D4"/>
    <w:rsid w:val="00ED0785"/>
    <w:rsid w:val="00ED7058"/>
    <w:rsid w:val="00EE30D5"/>
    <w:rsid w:val="00F16761"/>
    <w:rsid w:val="00F16D0D"/>
    <w:rsid w:val="00F459D8"/>
    <w:rsid w:val="00F5286F"/>
    <w:rsid w:val="00F54044"/>
    <w:rsid w:val="00F941F8"/>
    <w:rsid w:val="00FC598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07FC86E"/>
  <w14:defaultImageDpi w14:val="300"/>
  <w15:docId w15:val="{9AB13A0C-FC6B-0545-9FD0-D478AA3DA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5C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2">
    <w:name w:val="List 2"/>
    <w:basedOn w:val="Normal"/>
    <w:uiPriority w:val="99"/>
    <w:unhideWhenUsed/>
    <w:rsid w:val="00326F90"/>
    <w:pPr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3">
    <w:name w:val="List 3"/>
    <w:basedOn w:val="Normal"/>
    <w:uiPriority w:val="99"/>
    <w:unhideWhenUsed/>
    <w:rsid w:val="00326F90"/>
    <w:pPr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">
    <w:name w:val="List Continue"/>
    <w:basedOn w:val="Normal"/>
    <w:uiPriority w:val="99"/>
    <w:unhideWhenUsed/>
    <w:rsid w:val="0029639D"/>
    <w:pPr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2">
    <w:name w:val="List Continue 2"/>
    <w:basedOn w:val="Normal"/>
    <w:uiPriority w:val="99"/>
    <w:unhideWhenUsed/>
    <w:rsid w:val="0029639D"/>
    <w:pPr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3">
    <w:name w:val="List Continue 3"/>
    <w:basedOn w:val="Normal"/>
    <w:uiPriority w:val="99"/>
    <w:unhideWhenUsed/>
    <w:rsid w:val="0029639D"/>
    <w:pPr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pPr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sz w:val="22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2B00C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00CA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3739A0"/>
    <w:rPr>
      <w:rFonts w:ascii="Courier New" w:eastAsia="Times New Roman" w:hAnsi="Courier New" w:cs="Courier New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F5C7F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D71F4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1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6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5810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4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38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0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99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5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6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49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8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2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6473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31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://www.elpicantesalsa.com" TargetMode="External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image" Target="media/image1.jpg"/><Relationship Id="rId12" Type="http://schemas.openxmlformats.org/officeDocument/2006/relationships/hyperlink" Target="mailto:support@elpicantesalsa.com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hyperlink" Target="https://mateos.com" TargetMode="Externa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hyperlink" Target="http://www.mateos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hyperlink" Target="https://www.renfrofoods.com" TargetMode="External"/><Relationship Id="rId23" Type="http://schemas.openxmlformats.org/officeDocument/2006/relationships/image" Target="media/image12.png"/><Relationship Id="rId10" Type="http://schemas.openxmlformats.org/officeDocument/2006/relationships/image" Target="media/image4.jp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hyperlink" Target="mailto:support@elpicantesalsa.com" TargetMode="External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1182</TotalTime>
  <Pages>8</Pages>
  <Words>1014</Words>
  <Characters>5785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6786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Scot Reinke</cp:lastModifiedBy>
  <cp:revision>73</cp:revision>
  <dcterms:created xsi:type="dcterms:W3CDTF">2013-12-23T23:15:00Z</dcterms:created>
  <dcterms:modified xsi:type="dcterms:W3CDTF">2025-07-05T17:47:00Z</dcterms:modified>
  <cp:category/>
</cp:coreProperties>
</file>